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FCD2"/>
    <w:p w14:paraId="156F7FF8">
      <w:pPr>
        <w:spacing w:line="276" w:lineRule="auto"/>
        <w:jc w:val="center"/>
        <w:rPr>
          <w:rFonts w:hint="default"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0"/>
        </w:rPr>
        <w:t xml:space="preserve">BẢN MÔ TẢ KĨ THUẬT </w:t>
      </w:r>
      <w:r>
        <w:rPr>
          <w:rFonts w:ascii="Times New Roman" w:hAnsi="Times New Roman"/>
          <w:b/>
          <w:sz w:val="28"/>
          <w:szCs w:val="28"/>
        </w:rPr>
        <w:t>ĐỀ KHẢO SÁT CHẤT LƯỢNG</w:t>
      </w:r>
      <w:r>
        <w:rPr>
          <w:rFonts w:hint="default" w:ascii="Times New Roman" w:hAnsi="Times New Roman"/>
          <w:b/>
          <w:sz w:val="28"/>
          <w:szCs w:val="28"/>
          <w:lang w:val="vi-VN"/>
        </w:rPr>
        <w:t xml:space="preserve"> 8 TUẦN </w:t>
      </w:r>
      <w:r>
        <w:rPr>
          <w:rFonts w:ascii="Times New Roman" w:hAnsi="Times New Roman"/>
          <w:b/>
          <w:sz w:val="28"/>
          <w:szCs w:val="28"/>
        </w:rPr>
        <w:t xml:space="preserve">HK 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I</w:t>
      </w:r>
      <w:r>
        <w:rPr>
          <w:rFonts w:ascii="Times New Roman" w:hAnsi="Times New Roman"/>
          <w:b/>
          <w:sz w:val="28"/>
          <w:szCs w:val="28"/>
        </w:rPr>
        <w:t>I NĂM HỌC 202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- 202</w:t>
      </w:r>
      <w:r>
        <w:rPr>
          <w:rFonts w:hint="default" w:ascii="Times New Roman" w:hAnsi="Times New Roman"/>
          <w:b/>
          <w:sz w:val="28"/>
          <w:szCs w:val="28"/>
          <w:lang w:val="vi-VN"/>
        </w:rPr>
        <w:t>6</w:t>
      </w:r>
    </w:p>
    <w:p w14:paraId="79CA1F0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</w:p>
    <w:p w14:paraId="3449ECD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 xml:space="preserve">MÔN: TIẾNG ANH </w:t>
      </w:r>
      <w:r>
        <w:rPr>
          <w:rFonts w:hint="default" w:ascii="Times New Roman" w:hAnsi="Times New Roman"/>
          <w:b/>
          <w:sz w:val="28"/>
          <w:szCs w:val="20"/>
          <w:lang w:val="vi-VN"/>
        </w:rPr>
        <w:t>8</w:t>
      </w:r>
      <w:r>
        <w:rPr>
          <w:rFonts w:ascii="Times New Roman" w:hAnsi="Times New Roman"/>
          <w:b/>
          <w:sz w:val="28"/>
          <w:szCs w:val="20"/>
        </w:rPr>
        <w:t xml:space="preserve"> – THỜI GIAN LÀM BÀI (60 PHÚT)</w:t>
      </w:r>
    </w:p>
    <w:p w14:paraId="35D563D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Times New Roman" w:hAnsi="Times New Roman"/>
          <w:b/>
          <w:sz w:val="28"/>
          <w:szCs w:val="20"/>
        </w:rPr>
      </w:pPr>
    </w:p>
    <w:tbl>
      <w:tblPr>
        <w:tblStyle w:val="12"/>
        <w:tblW w:w="0" w:type="auto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04"/>
        <w:gridCol w:w="4252"/>
        <w:gridCol w:w="709"/>
        <w:gridCol w:w="567"/>
        <w:gridCol w:w="567"/>
        <w:gridCol w:w="567"/>
        <w:gridCol w:w="709"/>
        <w:gridCol w:w="567"/>
        <w:gridCol w:w="567"/>
        <w:gridCol w:w="708"/>
        <w:gridCol w:w="567"/>
        <w:gridCol w:w="536"/>
      </w:tblGrid>
      <w:tr w14:paraId="2410B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572" w:type="dxa"/>
            <w:vMerge w:val="restart"/>
            <w:noWrap w:val="0"/>
            <w:vAlign w:val="top"/>
          </w:tcPr>
          <w:p w14:paraId="28D4F0BE">
            <w:pPr>
              <w:pStyle w:val="249"/>
              <w:rPr>
                <w:b/>
                <w:sz w:val="24"/>
                <w:szCs w:val="24"/>
              </w:rPr>
            </w:pPr>
          </w:p>
          <w:p w14:paraId="22C537B5">
            <w:pPr>
              <w:pStyle w:val="249"/>
              <w:spacing w:before="9"/>
              <w:rPr>
                <w:b/>
                <w:sz w:val="24"/>
                <w:szCs w:val="24"/>
              </w:rPr>
            </w:pPr>
          </w:p>
          <w:p w14:paraId="6113DFF4">
            <w:pPr>
              <w:pStyle w:val="24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TT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46FFAFF6">
            <w:pPr>
              <w:pStyle w:val="249"/>
              <w:rPr>
                <w:b/>
                <w:sz w:val="24"/>
                <w:szCs w:val="24"/>
              </w:rPr>
            </w:pPr>
          </w:p>
          <w:p w14:paraId="572B6204">
            <w:pPr>
              <w:pStyle w:val="249"/>
              <w:spacing w:before="9"/>
              <w:ind w:hanging="293"/>
              <w:rPr>
                <w:b/>
                <w:sz w:val="24"/>
                <w:szCs w:val="24"/>
              </w:rPr>
            </w:pPr>
          </w:p>
          <w:p w14:paraId="1E03A084">
            <w:pPr>
              <w:pStyle w:val="249"/>
              <w:ind w:left="39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Kĩ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năng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5D73B435">
            <w:pPr>
              <w:pStyle w:val="249"/>
              <w:rPr>
                <w:b/>
                <w:sz w:val="24"/>
                <w:szCs w:val="24"/>
              </w:rPr>
            </w:pPr>
          </w:p>
          <w:p w14:paraId="2BA5CAEB">
            <w:pPr>
              <w:pStyle w:val="249"/>
              <w:spacing w:before="9"/>
              <w:rPr>
                <w:b/>
                <w:sz w:val="24"/>
                <w:szCs w:val="24"/>
              </w:rPr>
            </w:pPr>
          </w:p>
          <w:p w14:paraId="7F4173B5">
            <w:pPr>
              <w:pStyle w:val="249"/>
              <w:ind w:left="43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Đơn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vị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kiến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thức/kỹ </w:t>
            </w:r>
            <w:r>
              <w:rPr>
                <w:b/>
                <w:spacing w:val="-4"/>
                <w:sz w:val="24"/>
                <w:szCs w:val="24"/>
              </w:rPr>
              <w:t>năng</w:t>
            </w:r>
          </w:p>
        </w:tc>
        <w:tc>
          <w:tcPr>
            <w:tcW w:w="4252" w:type="dxa"/>
            <w:vMerge w:val="restart"/>
            <w:noWrap w:val="0"/>
            <w:vAlign w:val="top"/>
          </w:tcPr>
          <w:p w14:paraId="47DB1ACA">
            <w:pPr>
              <w:pStyle w:val="249"/>
              <w:rPr>
                <w:b/>
                <w:sz w:val="24"/>
                <w:szCs w:val="24"/>
              </w:rPr>
            </w:pPr>
          </w:p>
          <w:p w14:paraId="768F2F30">
            <w:pPr>
              <w:pStyle w:val="249"/>
              <w:spacing w:before="194"/>
              <w:ind w:left="910" w:right="404" w:hanging="20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Mức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độ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kiến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thức,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kĩ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năng cần kiểm tra, đánh giá</w:t>
            </w:r>
          </w:p>
        </w:tc>
        <w:tc>
          <w:tcPr>
            <w:tcW w:w="4961" w:type="dxa"/>
            <w:gridSpan w:val="8"/>
            <w:noWrap w:val="0"/>
            <w:vAlign w:val="top"/>
          </w:tcPr>
          <w:p w14:paraId="07A597DF">
            <w:pPr>
              <w:pStyle w:val="249"/>
              <w:spacing w:before="59"/>
              <w:ind w:left="4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câu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hỏi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theo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mức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độ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thức</w:t>
            </w:r>
          </w:p>
        </w:tc>
        <w:tc>
          <w:tcPr>
            <w:tcW w:w="1103" w:type="dxa"/>
            <w:gridSpan w:val="2"/>
            <w:vMerge w:val="restart"/>
            <w:noWrap w:val="0"/>
            <w:vAlign w:val="top"/>
          </w:tcPr>
          <w:p w14:paraId="206170AD">
            <w:pPr>
              <w:pStyle w:val="249"/>
              <w:spacing w:before="4"/>
              <w:rPr>
                <w:b/>
                <w:sz w:val="24"/>
                <w:szCs w:val="24"/>
              </w:rPr>
            </w:pPr>
          </w:p>
          <w:p w14:paraId="0542A06C">
            <w:pPr>
              <w:pStyle w:val="249"/>
              <w:ind w:left="378" w:right="169" w:hanging="24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Tổng</w:t>
            </w:r>
            <w:r>
              <w:rPr>
                <w:b/>
                <w:i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 xml:space="preserve">Số </w:t>
            </w:r>
            <w:r>
              <w:rPr>
                <w:b/>
                <w:i/>
                <w:spacing w:val="-6"/>
                <w:sz w:val="24"/>
                <w:szCs w:val="24"/>
              </w:rPr>
              <w:t>CH</w:t>
            </w:r>
          </w:p>
        </w:tc>
      </w:tr>
      <w:tr w14:paraId="727AE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BE3073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E5301C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4E5159A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7EFB51D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top"/>
          </w:tcPr>
          <w:p w14:paraId="6E2272D5">
            <w:pPr>
              <w:pStyle w:val="249"/>
              <w:spacing w:before="35"/>
              <w:ind w:left="352" w:right="257" w:hanging="89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Nhận biết</w:t>
            </w:r>
          </w:p>
        </w:tc>
        <w:tc>
          <w:tcPr>
            <w:tcW w:w="1134" w:type="dxa"/>
            <w:gridSpan w:val="2"/>
            <w:noWrap w:val="0"/>
            <w:vAlign w:val="top"/>
          </w:tcPr>
          <w:p w14:paraId="0DF77748">
            <w:pPr>
              <w:pStyle w:val="249"/>
              <w:spacing w:before="35"/>
              <w:ind w:left="337" w:right="223" w:hanging="116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Thông </w:t>
            </w:r>
            <w:r>
              <w:rPr>
                <w:b/>
                <w:spacing w:val="-4"/>
                <w:sz w:val="24"/>
                <w:szCs w:val="24"/>
              </w:rPr>
              <w:t>hiểu</w:t>
            </w:r>
          </w:p>
        </w:tc>
        <w:tc>
          <w:tcPr>
            <w:tcW w:w="1276" w:type="dxa"/>
            <w:gridSpan w:val="2"/>
            <w:noWrap w:val="0"/>
            <w:vAlign w:val="top"/>
          </w:tcPr>
          <w:p w14:paraId="7E8BF65B">
            <w:pPr>
              <w:pStyle w:val="249"/>
              <w:spacing w:before="35"/>
              <w:ind w:left="261" w:firstLine="48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Vận dụng</w:t>
            </w:r>
          </w:p>
        </w:tc>
        <w:tc>
          <w:tcPr>
            <w:tcW w:w="1275" w:type="dxa"/>
            <w:gridSpan w:val="2"/>
            <w:noWrap w:val="0"/>
            <w:vAlign w:val="top"/>
          </w:tcPr>
          <w:p w14:paraId="0D3BEA7D">
            <w:pPr>
              <w:pStyle w:val="249"/>
              <w:spacing w:before="35"/>
              <w:ind w:left="102" w:right="125" w:firstLine="249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Vận </w:t>
            </w:r>
            <w:r>
              <w:rPr>
                <w:b/>
                <w:sz w:val="24"/>
                <w:szCs w:val="24"/>
              </w:rPr>
              <w:t>dụng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cao</w:t>
            </w:r>
          </w:p>
        </w:tc>
        <w:tc>
          <w:tcPr>
            <w:tcW w:w="1103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 w14:paraId="6FA70B30">
            <w:pPr>
              <w:rPr>
                <w:rFonts w:ascii="Times New Roman" w:hAnsi="Times New Roman"/>
                <w:sz w:val="24"/>
              </w:rPr>
            </w:pPr>
          </w:p>
        </w:tc>
      </w:tr>
      <w:tr w14:paraId="28F4D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F91FCE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6A32411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07077A4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vMerge w:val="continue"/>
            <w:tcBorders>
              <w:top w:val="nil"/>
            </w:tcBorders>
            <w:noWrap w:val="0"/>
            <w:vAlign w:val="top"/>
          </w:tcPr>
          <w:p w14:paraId="56DC468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3E109B80">
            <w:pPr>
              <w:pStyle w:val="249"/>
              <w:spacing w:before="125"/>
              <w:ind w:left="111" w:right="106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3547B8D9">
            <w:pPr>
              <w:pStyle w:val="249"/>
              <w:spacing w:before="125"/>
              <w:ind w:left="120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41742F82">
            <w:pPr>
              <w:pStyle w:val="249"/>
              <w:spacing w:before="125"/>
              <w:ind w:left="112" w:right="11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0DF06C76">
            <w:pPr>
              <w:pStyle w:val="249"/>
              <w:spacing w:before="125"/>
              <w:ind w:left="131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709" w:type="dxa"/>
            <w:noWrap w:val="0"/>
            <w:vAlign w:val="top"/>
          </w:tcPr>
          <w:p w14:paraId="37F4A7E3">
            <w:pPr>
              <w:pStyle w:val="249"/>
              <w:spacing w:before="125"/>
              <w:ind w:left="123" w:right="133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67" w:type="dxa"/>
            <w:noWrap w:val="0"/>
            <w:vAlign w:val="top"/>
          </w:tcPr>
          <w:p w14:paraId="2BB2E6CB">
            <w:pPr>
              <w:pStyle w:val="249"/>
              <w:spacing w:before="120" w:line="252" w:lineRule="exact"/>
              <w:ind w:right="159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646EC5C6">
            <w:pPr>
              <w:pStyle w:val="249"/>
              <w:spacing w:before="125"/>
              <w:ind w:left="131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708" w:type="dxa"/>
            <w:noWrap w:val="0"/>
            <w:vAlign w:val="top"/>
          </w:tcPr>
          <w:p w14:paraId="227D7F9E">
            <w:pPr>
              <w:pStyle w:val="249"/>
              <w:spacing w:before="125"/>
              <w:ind w:left="138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  <w:tc>
          <w:tcPr>
            <w:tcW w:w="567" w:type="dxa"/>
            <w:noWrap w:val="0"/>
            <w:vAlign w:val="top"/>
          </w:tcPr>
          <w:p w14:paraId="32BDB4D6">
            <w:pPr>
              <w:pStyle w:val="249"/>
              <w:spacing w:before="125"/>
              <w:ind w:left="95" w:right="12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TN</w:t>
            </w:r>
          </w:p>
        </w:tc>
        <w:tc>
          <w:tcPr>
            <w:tcW w:w="536" w:type="dxa"/>
            <w:noWrap w:val="0"/>
            <w:vAlign w:val="top"/>
          </w:tcPr>
          <w:p w14:paraId="5DF751D2">
            <w:pPr>
              <w:pStyle w:val="249"/>
              <w:spacing w:before="125"/>
              <w:ind w:left="125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pacing w:val="-5"/>
                <w:sz w:val="24"/>
                <w:szCs w:val="24"/>
              </w:rPr>
              <w:t>TL</w:t>
            </w:r>
          </w:p>
        </w:tc>
      </w:tr>
      <w:tr w14:paraId="06555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1940B4D0">
            <w:pPr>
              <w:pStyle w:val="249"/>
              <w:spacing w:line="276" w:lineRule="exact"/>
              <w:ind w:left="115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7B954470">
            <w:pPr>
              <w:pStyle w:val="249"/>
              <w:spacing w:line="276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LISTENING</w:t>
            </w:r>
          </w:p>
        </w:tc>
        <w:tc>
          <w:tcPr>
            <w:tcW w:w="2904" w:type="dxa"/>
            <w:vMerge w:val="restart"/>
            <w:noWrap w:val="0"/>
            <w:vAlign w:val="top"/>
          </w:tcPr>
          <w:p w14:paraId="4902CEE4">
            <w:pPr>
              <w:pStyle w:val="249"/>
              <w:ind w:left="114" w:right="251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một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độc thoại, lựa chọn đáp án đúng sai (T/F)</w:t>
            </w:r>
            <w:r>
              <w:rPr>
                <w:spacing w:val="-6"/>
                <w:sz w:val="24"/>
                <w:szCs w:val="24"/>
              </w:rPr>
              <w:t xml:space="preserve"> . </w:t>
            </w:r>
            <w:r>
              <w:rPr>
                <w:sz w:val="24"/>
                <w:szCs w:val="24"/>
              </w:rPr>
              <w:t>Dạng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câu hỏi có liên quan đến chủ đề: </w:t>
            </w:r>
            <w:r>
              <w:rPr>
                <w:rFonts w:hint="default"/>
                <w:sz w:val="24"/>
                <w:szCs w:val="24"/>
                <w:lang w:val="vi-VN"/>
              </w:rPr>
              <w:t>Environmental protection</w:t>
            </w:r>
          </w:p>
          <w:p w14:paraId="65E2C49A">
            <w:pPr>
              <w:pStyle w:val="249"/>
              <w:ind w:left="114" w:right="251"/>
              <w:rPr>
                <w:sz w:val="24"/>
                <w:szCs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221EBCDF">
            <w:pPr>
              <w:pStyle w:val="249"/>
              <w:spacing w:line="276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0EA2144C">
            <w:pPr>
              <w:pStyle w:val="249"/>
              <w:spacing w:line="270" w:lineRule="atLeast"/>
              <w:ind w:left="113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lấy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thông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chi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tiết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noWrap w:val="0"/>
            <w:vAlign w:val="top"/>
          </w:tcPr>
          <w:p w14:paraId="40FB33EE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7943B756">
            <w:pPr>
              <w:pStyle w:val="249"/>
              <w:ind w:left="113" w:right="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7CE8F1F6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6C3EB9A0">
            <w:pPr>
              <w:pStyle w:val="249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567" w:type="dxa"/>
            <w:noWrap w:val="0"/>
            <w:vAlign w:val="top"/>
          </w:tcPr>
          <w:p w14:paraId="1562428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99A0DD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01A1B6BA">
            <w:pPr>
              <w:pStyle w:val="249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647279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962456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674453A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1BF3FDC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49C88736">
            <w:pPr>
              <w:pStyle w:val="249"/>
              <w:ind w:left="95" w:right="12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562F47BA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54FAE4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C3091F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7DC566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1BA2E8A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43637C1C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68129E5F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nội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độc</w:t>
            </w:r>
          </w:p>
          <w:p w14:paraId="7DD209EB">
            <w:pPr>
              <w:pStyle w:val="249"/>
              <w:spacing w:line="273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thoại/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hội thoại để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tìm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câu trả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lời </w:t>
            </w:r>
            <w:r>
              <w:rPr>
                <w:spacing w:val="-2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464DE85B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0F1169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B855F04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6D37F5F2">
            <w:pPr>
              <w:pStyle w:val="249"/>
              <w:ind w:left="114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4CE82ECE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6A3F0791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5ED2066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405A5C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EEFAE5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416B36A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419F564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79E1605C">
            <w:pPr>
              <w:pStyle w:val="249"/>
              <w:ind w:left="95" w:right="12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7CDF5A75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03947B49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252BD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1D59E19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CFBEC4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171D01E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7AD9CEE8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6494CFBA">
            <w:pPr>
              <w:pStyle w:val="249"/>
              <w:numPr>
                <w:ilvl w:val="0"/>
                <w:numId w:val="11"/>
              </w:numPr>
              <w:tabs>
                <w:tab w:val="left" w:pos="253"/>
              </w:tabs>
              <w:ind w:right="51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bài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để đưa ra câu trả lời phù hợp.</w:t>
            </w:r>
          </w:p>
          <w:p w14:paraId="43D5F183">
            <w:pPr>
              <w:pStyle w:val="249"/>
              <w:numPr>
                <w:ilvl w:val="0"/>
                <w:numId w:val="11"/>
              </w:numPr>
              <w:tabs>
                <w:tab w:val="left" w:pos="239"/>
              </w:tabs>
              <w:spacing w:line="270" w:lineRule="atLeast"/>
              <w:ind w:right="297" w:firstLine="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Tổng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hợp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thông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tin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từ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nhiều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chi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tiết,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loại </w:t>
            </w:r>
            <w:r>
              <w:rPr>
                <w:spacing w:val="-4"/>
                <w:sz w:val="24"/>
                <w:szCs w:val="24"/>
              </w:rPr>
              <w:t>trừ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các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chi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tiết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sai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để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tìm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câu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trả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lời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6DFE244C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DD02B83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4BB53B3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5E6499B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23AB7F6F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  <w:p w14:paraId="31D26933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548D5E84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370C4E1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3666AFA0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center"/>
          </w:tcPr>
          <w:p w14:paraId="66AE0E5E">
            <w:pPr>
              <w:pStyle w:val="249"/>
              <w:spacing w:before="138"/>
              <w:ind w:left="113" w:right="106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536" w:type="dxa"/>
            <w:noWrap w:val="0"/>
            <w:vAlign w:val="top"/>
          </w:tcPr>
          <w:p w14:paraId="314D56EC">
            <w:pPr>
              <w:pStyle w:val="249"/>
              <w:rPr>
                <w:sz w:val="24"/>
                <w:szCs w:val="24"/>
              </w:rPr>
            </w:pPr>
          </w:p>
        </w:tc>
      </w:tr>
      <w:tr w14:paraId="0D5CC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7A1AEE2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51E0B6A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2904" w:type="dxa"/>
            <w:vMerge w:val="restart"/>
            <w:noWrap w:val="0"/>
            <w:vAlign w:val="top"/>
          </w:tcPr>
          <w:p w14:paraId="349A3E94">
            <w:pPr>
              <w:pStyle w:val="249"/>
              <w:spacing w:line="275" w:lineRule="exact"/>
              <w:ind w:left="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một đoạn</w:t>
            </w:r>
            <w:r>
              <w:rPr>
                <w:spacing w:val="-1"/>
                <w:sz w:val="24"/>
                <w:szCs w:val="24"/>
              </w:rPr>
              <w:t xml:space="preserve"> hội thoại</w:t>
            </w:r>
            <w:r>
              <w:rPr>
                <w:spacing w:val="-3"/>
                <w:sz w:val="24"/>
                <w:szCs w:val="24"/>
              </w:rPr>
              <w:t>. Khoanh tròn đáp án đúng( A, B, C</w:t>
            </w:r>
            <w:r>
              <w:rPr>
                <w:rFonts w:hint="default"/>
                <w:spacing w:val="-3"/>
                <w:sz w:val="24"/>
                <w:szCs w:val="24"/>
                <w:lang w:val="vi-VN"/>
              </w:rPr>
              <w:t>, D</w:t>
            </w:r>
            <w:r>
              <w:rPr>
                <w:spacing w:val="-3"/>
                <w:sz w:val="24"/>
                <w:szCs w:val="24"/>
              </w:rPr>
              <w:t>). Các câu hỏi liên quan chủ đề:</w:t>
            </w:r>
          </w:p>
          <w:p w14:paraId="18A41F27">
            <w:pPr>
              <w:pStyle w:val="249"/>
              <w:ind w:left="114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Natural Disasters</w:t>
            </w:r>
          </w:p>
        </w:tc>
        <w:tc>
          <w:tcPr>
            <w:tcW w:w="4252" w:type="dxa"/>
            <w:noWrap w:val="0"/>
            <w:vAlign w:val="top"/>
          </w:tcPr>
          <w:p w14:paraId="67F715A6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3552D561">
            <w:pPr>
              <w:pStyle w:val="249"/>
              <w:spacing w:line="257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lấy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thông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tin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chi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tiết.</w:t>
            </w:r>
          </w:p>
        </w:tc>
        <w:tc>
          <w:tcPr>
            <w:tcW w:w="709" w:type="dxa"/>
            <w:noWrap w:val="0"/>
            <w:vAlign w:val="top"/>
          </w:tcPr>
          <w:p w14:paraId="338772F6">
            <w:pPr>
              <w:pStyle w:val="249"/>
              <w:spacing w:before="138"/>
              <w:ind w:left="113" w:right="106"/>
              <w:jc w:val="center"/>
              <w:rPr>
                <w:rFonts w:hint="default"/>
                <w:spacing w:val="-10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10"/>
                <w:sz w:val="24"/>
                <w:szCs w:val="24"/>
                <w:lang w:val="vi-VN"/>
              </w:rPr>
              <w:t>4</w:t>
            </w:r>
          </w:p>
        </w:tc>
        <w:tc>
          <w:tcPr>
            <w:tcW w:w="567" w:type="dxa"/>
            <w:noWrap w:val="0"/>
            <w:vAlign w:val="top"/>
          </w:tcPr>
          <w:p w14:paraId="4CE8B4EF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  <w:r>
              <w:rPr>
                <w:spacing w:val="-10"/>
                <w:sz w:val="24"/>
                <w:szCs w:val="24"/>
                <w:lang w:val="en-US"/>
              </w:rPr>
              <w:t xml:space="preserve">   </w:t>
            </w:r>
          </w:p>
          <w:p w14:paraId="06427B3E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7073103C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08CD302E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64D7CE55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35DD31D2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2B42CD06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noWrap w:val="0"/>
            <w:vAlign w:val="top"/>
          </w:tcPr>
          <w:p w14:paraId="775AD3D5">
            <w:pPr>
              <w:pStyle w:val="249"/>
              <w:rPr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noWrap w:val="0"/>
            <w:vAlign w:val="top"/>
          </w:tcPr>
          <w:p w14:paraId="67EF864A">
            <w:pPr>
              <w:pStyle w:val="249"/>
              <w:spacing w:before="138"/>
              <w:ind w:left="95" w:right="128"/>
              <w:jc w:val="center"/>
              <w:rPr>
                <w:rFonts w:hint="default"/>
                <w:spacing w:val="-10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10"/>
                <w:sz w:val="24"/>
                <w:szCs w:val="24"/>
                <w:lang w:val="vi-VN"/>
              </w:rPr>
              <w:t>4</w:t>
            </w:r>
          </w:p>
        </w:tc>
        <w:tc>
          <w:tcPr>
            <w:tcW w:w="536" w:type="dxa"/>
            <w:noWrap w:val="0"/>
            <w:vAlign w:val="top"/>
          </w:tcPr>
          <w:p w14:paraId="67CEB148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2D1EC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A485C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0EC6777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70CFDE5C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1F8D5816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5D9DBF98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nội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dung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đoạn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độc</w:t>
            </w:r>
          </w:p>
          <w:p w14:paraId="6F241C3D">
            <w:pPr>
              <w:pStyle w:val="249"/>
              <w:spacing w:line="257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thoại/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hội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thoại để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tìm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câu trả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lời </w:t>
            </w:r>
            <w:r>
              <w:rPr>
                <w:spacing w:val="-2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509DC64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8C5007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745E096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797C139F">
            <w:pPr>
              <w:pStyle w:val="249"/>
              <w:ind w:left="114" w:right="115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1</w:t>
            </w:r>
          </w:p>
        </w:tc>
        <w:tc>
          <w:tcPr>
            <w:tcW w:w="567" w:type="dxa"/>
            <w:noWrap w:val="0"/>
            <w:vAlign w:val="top"/>
          </w:tcPr>
          <w:p w14:paraId="534D4C73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637D11A0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noWrap w:val="0"/>
            <w:vAlign w:val="top"/>
          </w:tcPr>
          <w:p w14:paraId="0E7E611B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0E09AA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6D4DCE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7F8C7E8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006CBAA1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4895E842">
            <w:pPr>
              <w:pStyle w:val="249"/>
              <w:ind w:left="95" w:right="128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10"/>
                <w:sz w:val="24"/>
                <w:szCs w:val="24"/>
                <w:lang w:val="vi-VN"/>
              </w:rPr>
              <w:t>1</w:t>
            </w:r>
          </w:p>
        </w:tc>
        <w:tc>
          <w:tcPr>
            <w:tcW w:w="536" w:type="dxa"/>
            <w:noWrap w:val="0"/>
            <w:vAlign w:val="top"/>
          </w:tcPr>
          <w:p w14:paraId="743FAD8B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5A9CE534">
            <w:pPr>
              <w:pStyle w:val="249"/>
              <w:jc w:val="center"/>
              <w:rPr>
                <w:sz w:val="24"/>
                <w:szCs w:val="24"/>
                <w:lang w:val="en-US"/>
              </w:rPr>
            </w:pPr>
          </w:p>
        </w:tc>
      </w:tr>
      <w:tr w14:paraId="31D0A9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6D47C15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3094EB1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04" w:type="dxa"/>
            <w:vMerge w:val="continue"/>
            <w:tcBorders>
              <w:top w:val="nil"/>
            </w:tcBorders>
            <w:noWrap w:val="0"/>
            <w:vAlign w:val="top"/>
          </w:tcPr>
          <w:p w14:paraId="27DDD71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52" w:type="dxa"/>
            <w:noWrap w:val="0"/>
            <w:vAlign w:val="top"/>
          </w:tcPr>
          <w:p w14:paraId="244AABAC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2459079D">
            <w:pPr>
              <w:pStyle w:val="249"/>
              <w:numPr>
                <w:ilvl w:val="0"/>
                <w:numId w:val="12"/>
              </w:numPr>
              <w:tabs>
                <w:tab w:val="left" w:pos="253"/>
              </w:tabs>
              <w:ind w:right="51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Nắm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ý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chính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của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bài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nghe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để đưa ra câu trả lời phù hợp.</w:t>
            </w:r>
          </w:p>
          <w:p w14:paraId="15136E1C">
            <w:pPr>
              <w:pStyle w:val="249"/>
              <w:numPr>
                <w:ilvl w:val="0"/>
                <w:numId w:val="12"/>
              </w:numPr>
              <w:tabs>
                <w:tab w:val="left" w:pos="239"/>
              </w:tabs>
              <w:ind w:right="297" w:firstLine="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Tổng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hợp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thông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tin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từ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nhiều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chi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tiết,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loại </w:t>
            </w:r>
            <w:r>
              <w:rPr>
                <w:spacing w:val="-4"/>
                <w:sz w:val="24"/>
                <w:szCs w:val="24"/>
              </w:rPr>
              <w:t>trừ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các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chi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tiết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sai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để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tìm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câu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trả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lời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đúng.</w:t>
            </w:r>
          </w:p>
        </w:tc>
        <w:tc>
          <w:tcPr>
            <w:tcW w:w="709" w:type="dxa"/>
            <w:noWrap w:val="0"/>
            <w:vAlign w:val="top"/>
          </w:tcPr>
          <w:p w14:paraId="3E9E400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3BAF4E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11F5EDE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254D72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237E73AB">
            <w:pPr>
              <w:pStyle w:val="249"/>
              <w:rPr>
                <w:b/>
                <w:sz w:val="24"/>
                <w:szCs w:val="24"/>
              </w:rPr>
            </w:pPr>
          </w:p>
          <w:p w14:paraId="2D6AD464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5BE964E8">
            <w:pPr>
              <w:pStyle w:val="249"/>
              <w:ind w:left="123" w:right="137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B1F324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3FE922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30FCBC9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0F4FCAD">
            <w:pPr>
              <w:pStyle w:val="249"/>
              <w:rPr>
                <w:b/>
                <w:sz w:val="24"/>
                <w:szCs w:val="24"/>
              </w:rPr>
            </w:pPr>
          </w:p>
          <w:p w14:paraId="30B9CE4F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4F9CD7CE">
            <w:pPr>
              <w:pStyle w:val="249"/>
              <w:ind w:left="95" w:right="128"/>
              <w:jc w:val="center"/>
              <w:rPr>
                <w:sz w:val="24"/>
                <w:szCs w:val="24"/>
              </w:rPr>
            </w:pPr>
          </w:p>
        </w:tc>
        <w:tc>
          <w:tcPr>
            <w:tcW w:w="536" w:type="dxa"/>
            <w:noWrap w:val="0"/>
            <w:vAlign w:val="top"/>
          </w:tcPr>
          <w:p w14:paraId="0E3BF82F">
            <w:pPr>
              <w:pStyle w:val="249"/>
              <w:rPr>
                <w:sz w:val="24"/>
                <w:szCs w:val="24"/>
              </w:rPr>
            </w:pPr>
          </w:p>
        </w:tc>
      </w:tr>
      <w:tr w14:paraId="5D739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572" w:type="dxa"/>
            <w:noWrap w:val="0"/>
            <w:vAlign w:val="top"/>
          </w:tcPr>
          <w:p w14:paraId="3F0F6820">
            <w:pPr>
              <w:pStyle w:val="249"/>
              <w:spacing w:line="275" w:lineRule="exact"/>
              <w:ind w:left="160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II.</w:t>
            </w:r>
          </w:p>
        </w:tc>
        <w:tc>
          <w:tcPr>
            <w:tcW w:w="1618" w:type="dxa"/>
            <w:noWrap w:val="0"/>
            <w:vAlign w:val="top"/>
          </w:tcPr>
          <w:p w14:paraId="66B19C5D">
            <w:pPr>
              <w:pStyle w:val="249"/>
              <w:spacing w:line="275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LANGUAGE</w:t>
            </w:r>
          </w:p>
        </w:tc>
        <w:tc>
          <w:tcPr>
            <w:tcW w:w="2904" w:type="dxa"/>
            <w:noWrap w:val="0"/>
            <w:vAlign w:val="top"/>
          </w:tcPr>
          <w:p w14:paraId="3D326937">
            <w:pPr>
              <w:pStyle w:val="249"/>
              <w:spacing w:before="2" w:line="298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Pronunciation</w:t>
            </w:r>
          </w:p>
          <w:p w14:paraId="30582021">
            <w:pPr>
              <w:pStyle w:val="249"/>
              <w:spacing w:line="275" w:lineRule="exact"/>
              <w:ind w:left="114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Các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âm</w:t>
            </w:r>
            <w:r>
              <w:rPr>
                <w:rFonts w:hint="default"/>
                <w:spacing w:val="-1"/>
                <w:sz w:val="24"/>
                <w:szCs w:val="24"/>
                <w:lang w:val="vi-VN"/>
              </w:rPr>
              <w:t>, trọng âm</w:t>
            </w:r>
          </w:p>
        </w:tc>
        <w:tc>
          <w:tcPr>
            <w:tcW w:w="4252" w:type="dxa"/>
            <w:noWrap w:val="0"/>
            <w:vAlign w:val="top"/>
          </w:tcPr>
          <w:p w14:paraId="2C08C2A2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6B05C1E3">
            <w:pPr>
              <w:pStyle w:val="249"/>
              <w:spacing w:line="270" w:lineRule="atLeast"/>
              <w:ind w:left="113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biết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 âm</w:t>
            </w:r>
            <w:r>
              <w:rPr>
                <w:rFonts w:hint="default"/>
                <w:sz w:val="24"/>
                <w:szCs w:val="24"/>
                <w:lang w:val="vi-VN"/>
              </w:rPr>
              <w:t xml:space="preserve"> /st/ </w:t>
            </w:r>
          </w:p>
        </w:tc>
        <w:tc>
          <w:tcPr>
            <w:tcW w:w="709" w:type="dxa"/>
            <w:noWrap w:val="0"/>
            <w:vAlign w:val="top"/>
          </w:tcPr>
          <w:p w14:paraId="4499FD99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182673D5">
            <w:pPr>
              <w:pStyle w:val="249"/>
              <w:ind w:left="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noWrap w:val="0"/>
            <w:vAlign w:val="top"/>
          </w:tcPr>
          <w:p w14:paraId="1999F92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4F2999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6068CE3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3A5EF51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418957D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2E0E97E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708" w:type="dxa"/>
            <w:noWrap w:val="0"/>
            <w:vAlign w:val="top"/>
          </w:tcPr>
          <w:p w14:paraId="1645856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67" w:type="dxa"/>
            <w:noWrap w:val="0"/>
            <w:vAlign w:val="top"/>
          </w:tcPr>
          <w:p w14:paraId="318A30D9">
            <w:pPr>
              <w:pStyle w:val="249"/>
              <w:spacing w:before="6"/>
              <w:rPr>
                <w:b/>
                <w:sz w:val="24"/>
                <w:szCs w:val="24"/>
              </w:rPr>
            </w:pPr>
          </w:p>
          <w:p w14:paraId="6B2969E4">
            <w:pPr>
              <w:pStyle w:val="249"/>
              <w:ind w:right="3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36" w:type="dxa"/>
            <w:noWrap w:val="0"/>
            <w:vAlign w:val="top"/>
          </w:tcPr>
          <w:p w14:paraId="7366EE7C">
            <w:pPr>
              <w:pStyle w:val="249"/>
              <w:rPr>
                <w:sz w:val="24"/>
                <w:szCs w:val="24"/>
              </w:rPr>
            </w:pPr>
          </w:p>
        </w:tc>
      </w:tr>
    </w:tbl>
    <w:p w14:paraId="6A737CAC">
      <w:pPr>
        <w:rPr>
          <w:rFonts w:ascii="Times New Roman" w:hAnsi="Times New Roman"/>
          <w:sz w:val="24"/>
        </w:rPr>
        <w:sectPr>
          <w:pgSz w:w="16850" w:h="11910" w:orient="landscape"/>
          <w:pgMar w:top="340" w:right="200" w:bottom="280" w:left="840" w:header="720" w:footer="720" w:gutter="0"/>
          <w:cols w:space="720" w:num="1"/>
        </w:sectPr>
      </w:pPr>
    </w:p>
    <w:p w14:paraId="582FDEEB">
      <w:pPr>
        <w:pStyle w:val="15"/>
        <w:rPr>
          <w:rFonts w:ascii="Times New Roman" w:hAnsi="Times New Roman"/>
          <w:b/>
          <w:sz w:val="24"/>
        </w:rPr>
      </w:pPr>
    </w:p>
    <w:tbl>
      <w:tblPr>
        <w:tblStyle w:val="12"/>
        <w:tblW w:w="0" w:type="auto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2"/>
        <w:gridCol w:w="1618"/>
        <w:gridCol w:w="2913"/>
        <w:gridCol w:w="4248"/>
        <w:gridCol w:w="732"/>
        <w:gridCol w:w="552"/>
        <w:gridCol w:w="576"/>
        <w:gridCol w:w="600"/>
        <w:gridCol w:w="696"/>
        <w:gridCol w:w="583"/>
        <w:gridCol w:w="588"/>
        <w:gridCol w:w="581"/>
        <w:gridCol w:w="579"/>
        <w:gridCol w:w="572"/>
      </w:tblGrid>
      <w:tr w14:paraId="2F05B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atLeast"/>
        </w:trPr>
        <w:tc>
          <w:tcPr>
            <w:tcW w:w="572" w:type="dxa"/>
            <w:vMerge w:val="restart"/>
            <w:noWrap w:val="0"/>
            <w:vAlign w:val="top"/>
          </w:tcPr>
          <w:p w14:paraId="4DD8F1A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1618" w:type="dxa"/>
            <w:vMerge w:val="restart"/>
            <w:noWrap w:val="0"/>
            <w:vAlign w:val="top"/>
          </w:tcPr>
          <w:p w14:paraId="4A81A03C">
            <w:pPr>
              <w:pStyle w:val="249"/>
              <w:ind w:hanging="168"/>
              <w:rPr>
                <w:sz w:val="24"/>
                <w:szCs w:val="24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3C285600">
            <w:pPr>
              <w:pStyle w:val="249"/>
              <w:ind w:left="114"/>
              <w:rPr>
                <w:sz w:val="24"/>
                <w:szCs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47C30B45">
            <w:pPr>
              <w:pStyle w:val="249"/>
              <w:spacing w:before="1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44C4D2D4">
            <w:pPr>
              <w:pStyle w:val="249"/>
              <w:ind w:left="113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Phân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biệt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âm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trong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phần </w:t>
            </w:r>
            <w:r>
              <w:rPr>
                <w:spacing w:val="-2"/>
                <w:sz w:val="24"/>
                <w:szCs w:val="24"/>
              </w:rPr>
              <w:t>nghe.</w:t>
            </w:r>
          </w:p>
        </w:tc>
        <w:tc>
          <w:tcPr>
            <w:tcW w:w="732" w:type="dxa"/>
            <w:noWrap w:val="0"/>
            <w:vAlign w:val="top"/>
          </w:tcPr>
          <w:p w14:paraId="61C98D9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6477E96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4509180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2E5CC78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25C9113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75EB6E2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4BAA873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60FA5DE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6B67BA9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2" w:type="dxa"/>
            <w:noWrap w:val="0"/>
            <w:vAlign w:val="top"/>
          </w:tcPr>
          <w:p w14:paraId="180AF3A1">
            <w:pPr>
              <w:pStyle w:val="249"/>
              <w:rPr>
                <w:sz w:val="24"/>
                <w:szCs w:val="24"/>
              </w:rPr>
            </w:pPr>
          </w:p>
        </w:tc>
      </w:tr>
      <w:tr w14:paraId="0E8AF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6E1A065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00163C6B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1048256C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4248" w:type="dxa"/>
            <w:noWrap w:val="0"/>
            <w:vAlign w:val="top"/>
          </w:tcPr>
          <w:p w14:paraId="1B15CF78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65513794">
            <w:pPr>
              <w:pStyle w:val="249"/>
              <w:spacing w:line="257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vận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dụng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vào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bài</w:t>
            </w:r>
            <w:r>
              <w:rPr>
                <w:spacing w:val="-4"/>
                <w:sz w:val="24"/>
                <w:szCs w:val="24"/>
              </w:rPr>
              <w:t xml:space="preserve"> nghe.</w:t>
            </w:r>
          </w:p>
        </w:tc>
        <w:tc>
          <w:tcPr>
            <w:tcW w:w="732" w:type="dxa"/>
            <w:noWrap w:val="0"/>
            <w:vAlign w:val="top"/>
          </w:tcPr>
          <w:p w14:paraId="0D5C267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60424B0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7FFF478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4E9913C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7E5C202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026E898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035D16B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478FE22B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6599800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2" w:type="dxa"/>
            <w:noWrap w:val="0"/>
            <w:vAlign w:val="top"/>
          </w:tcPr>
          <w:p w14:paraId="5F9DBC27">
            <w:pPr>
              <w:pStyle w:val="249"/>
              <w:rPr>
                <w:sz w:val="24"/>
                <w:szCs w:val="24"/>
              </w:rPr>
            </w:pPr>
          </w:p>
        </w:tc>
      </w:tr>
      <w:tr w14:paraId="329CA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2DF73AF7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50D84B4">
            <w:pPr>
              <w:rPr>
                <w:rFonts w:ascii="Times New Roman" w:hAnsi="Times New Roman"/>
                <w:sz w:val="24"/>
                <w:lang w:val="vi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1BF0F567">
            <w:pPr>
              <w:pStyle w:val="249"/>
              <w:spacing w:before="2" w:line="298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Vocabulary</w:t>
            </w:r>
          </w:p>
          <w:p w14:paraId="5F8A4AC7">
            <w:pPr>
              <w:pStyle w:val="249"/>
              <w:spacing w:line="275" w:lineRule="exact"/>
              <w:ind w:left="114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Từ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vựng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đã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học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theo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chủ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đề Unit </w:t>
            </w:r>
            <w:r>
              <w:rPr>
                <w:rFonts w:hint="default"/>
                <w:spacing w:val="-5"/>
                <w:sz w:val="24"/>
                <w:szCs w:val="24"/>
                <w:lang w:val="vi-VN"/>
              </w:rPr>
              <w:t>7,8,9</w:t>
            </w:r>
            <w:r>
              <w:rPr>
                <w:spacing w:val="-5"/>
                <w:sz w:val="24"/>
                <w:szCs w:val="24"/>
              </w:rPr>
              <w:t xml:space="preserve">. </w:t>
            </w:r>
            <w:r>
              <w:rPr>
                <w:spacing w:val="-5"/>
                <w:sz w:val="24"/>
                <w:szCs w:val="24"/>
                <w:lang w:val="en-US"/>
              </w:rPr>
              <w:t>Trọng tâm:</w:t>
            </w:r>
          </w:p>
          <w:p w14:paraId="16E67041">
            <w:pPr>
              <w:pStyle w:val="249"/>
              <w:ind w:left="114" w:right="251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-Environmental Protection</w:t>
            </w:r>
          </w:p>
          <w:p w14:paraId="782E69D7">
            <w:pPr>
              <w:pStyle w:val="249"/>
              <w:ind w:left="114" w:right="251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- Shopping</w:t>
            </w:r>
          </w:p>
          <w:p w14:paraId="5670C15F">
            <w:pPr>
              <w:pStyle w:val="249"/>
              <w:ind w:left="114" w:right="251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- Natural Disasters</w:t>
            </w:r>
          </w:p>
        </w:tc>
        <w:tc>
          <w:tcPr>
            <w:tcW w:w="4248" w:type="dxa"/>
            <w:noWrap w:val="0"/>
            <w:vAlign w:val="top"/>
          </w:tcPr>
          <w:p w14:paraId="269464E8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5D68C494">
            <w:pPr>
              <w:pStyle w:val="249"/>
              <w:spacing w:line="270" w:lineRule="atLeast"/>
              <w:ind w:left="113" w:right="4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nhớ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lại,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liệt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kê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từ vựng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theo chủ đề đã học.</w:t>
            </w:r>
          </w:p>
        </w:tc>
        <w:tc>
          <w:tcPr>
            <w:tcW w:w="732" w:type="dxa"/>
            <w:noWrap w:val="0"/>
            <w:vAlign w:val="top"/>
          </w:tcPr>
          <w:p w14:paraId="48E00870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539A5969">
            <w:pPr>
              <w:pStyle w:val="249"/>
              <w:ind w:left="126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4</w:t>
            </w:r>
          </w:p>
        </w:tc>
        <w:tc>
          <w:tcPr>
            <w:tcW w:w="552" w:type="dxa"/>
            <w:noWrap w:val="0"/>
            <w:vAlign w:val="top"/>
          </w:tcPr>
          <w:p w14:paraId="762FB51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70FB8E3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2E80FAE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6884F8C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232C092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349D6A8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34BCA90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042B52E0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2009E95A">
            <w:pPr>
              <w:pStyle w:val="249"/>
              <w:ind w:right="140"/>
              <w:jc w:val="right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2"/>
                <w:sz w:val="24"/>
                <w:szCs w:val="24"/>
                <w:lang w:val="vi-VN"/>
              </w:rPr>
              <w:t>4</w:t>
            </w:r>
          </w:p>
        </w:tc>
        <w:tc>
          <w:tcPr>
            <w:tcW w:w="572" w:type="dxa"/>
            <w:noWrap w:val="0"/>
            <w:vAlign w:val="top"/>
          </w:tcPr>
          <w:p w14:paraId="49BEFDEB">
            <w:pPr>
              <w:pStyle w:val="249"/>
              <w:rPr>
                <w:sz w:val="24"/>
                <w:szCs w:val="24"/>
              </w:rPr>
            </w:pPr>
          </w:p>
        </w:tc>
      </w:tr>
      <w:tr w14:paraId="265D4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35A629B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6C21FE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523DEB4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1C13BDBC">
            <w:pPr>
              <w:pStyle w:val="249"/>
              <w:spacing w:line="276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124599C7">
            <w:pPr>
              <w:pStyle w:val="249"/>
              <w:numPr>
                <w:ilvl w:val="0"/>
                <w:numId w:val="13"/>
              </w:numPr>
              <w:tabs>
                <w:tab w:val="left" w:pos="253"/>
              </w:tabs>
              <w:ind w:right="42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Hiểu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phân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biệt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từ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vựng theo chủ đề đã học.</w:t>
            </w:r>
          </w:p>
          <w:p w14:paraId="18EBB8DD">
            <w:pPr>
              <w:pStyle w:val="249"/>
              <w:numPr>
                <w:ilvl w:val="0"/>
                <w:numId w:val="13"/>
              </w:numPr>
              <w:tabs>
                <w:tab w:val="left" w:pos="239"/>
              </w:tabs>
              <w:spacing w:line="270" w:lineRule="atLeast"/>
              <w:ind w:right="125" w:firstLine="0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Nắm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được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các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mối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liên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kết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và</w:t>
            </w:r>
            <w:r>
              <w:rPr>
                <w:spacing w:val="-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kết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hợp</w:t>
            </w:r>
            <w:r>
              <w:rPr>
                <w:spacing w:val="-1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của </w:t>
            </w:r>
            <w:r>
              <w:rPr>
                <w:spacing w:val="-2"/>
                <w:sz w:val="24"/>
                <w:szCs w:val="24"/>
              </w:rPr>
              <w:t>từ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trong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bối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cảnh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và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ngữ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cảnh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tương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ứng.</w:t>
            </w:r>
          </w:p>
        </w:tc>
        <w:tc>
          <w:tcPr>
            <w:tcW w:w="732" w:type="dxa"/>
            <w:noWrap w:val="0"/>
            <w:vAlign w:val="top"/>
          </w:tcPr>
          <w:p w14:paraId="48D2BCB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675B983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479C2654">
            <w:pPr>
              <w:pStyle w:val="249"/>
              <w:rPr>
                <w:b/>
                <w:sz w:val="24"/>
                <w:szCs w:val="24"/>
              </w:rPr>
            </w:pPr>
          </w:p>
          <w:p w14:paraId="49537478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27FC8379">
            <w:pPr>
              <w:pStyle w:val="249"/>
              <w:ind w:left="114" w:right="115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z w:val="24"/>
                <w:szCs w:val="24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0ED0227E">
            <w:pPr>
              <w:pStyle w:val="249"/>
              <w:rPr>
                <w:sz w:val="24"/>
                <w:szCs w:val="24"/>
              </w:rPr>
            </w:pPr>
          </w:p>
          <w:p w14:paraId="4F7FD1B6">
            <w:pPr>
              <w:pStyle w:val="249"/>
              <w:rPr>
                <w:sz w:val="24"/>
                <w:szCs w:val="24"/>
              </w:rPr>
            </w:pPr>
          </w:p>
          <w:p w14:paraId="4399D19B">
            <w:pPr>
              <w:pStyle w:val="249"/>
              <w:rPr>
                <w:rFonts w:hint="default"/>
                <w:sz w:val="24"/>
                <w:szCs w:val="24"/>
                <w:lang w:val="vi-VN"/>
              </w:rPr>
            </w:pPr>
          </w:p>
        </w:tc>
        <w:tc>
          <w:tcPr>
            <w:tcW w:w="696" w:type="dxa"/>
            <w:noWrap w:val="0"/>
            <w:vAlign w:val="top"/>
          </w:tcPr>
          <w:p w14:paraId="5FB95F4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08D7D32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03E4A01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32789FE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711F6A5A">
            <w:pPr>
              <w:pStyle w:val="249"/>
              <w:rPr>
                <w:b/>
                <w:sz w:val="24"/>
                <w:szCs w:val="24"/>
              </w:rPr>
            </w:pPr>
          </w:p>
          <w:p w14:paraId="47C6136B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16E42152">
            <w:pPr>
              <w:pStyle w:val="249"/>
              <w:ind w:right="140"/>
              <w:jc w:val="right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2"/>
                <w:sz w:val="24"/>
                <w:szCs w:val="24"/>
                <w:lang w:val="vi-VN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7FDAD708">
            <w:pPr>
              <w:pStyle w:val="249"/>
              <w:rPr>
                <w:sz w:val="24"/>
                <w:szCs w:val="24"/>
              </w:rPr>
            </w:pPr>
          </w:p>
        </w:tc>
      </w:tr>
      <w:tr w14:paraId="56F9D4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9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57A90A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70F3C10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59F198A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2EB31AEF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12B2E623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vận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dụng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từ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vựng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đã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học trong văn cảnh (danh từ, động từ, tính</w:t>
            </w:r>
          </w:p>
          <w:p w14:paraId="2DA75D53">
            <w:pPr>
              <w:pStyle w:val="249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từ và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trạng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từ…)</w:t>
            </w:r>
          </w:p>
        </w:tc>
        <w:tc>
          <w:tcPr>
            <w:tcW w:w="732" w:type="dxa"/>
            <w:noWrap w:val="0"/>
            <w:vAlign w:val="top"/>
          </w:tcPr>
          <w:p w14:paraId="04238B1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1F7B918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4B1BCACC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2369243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788E25F1">
            <w:pPr>
              <w:pStyle w:val="249"/>
              <w:rPr>
                <w:b/>
                <w:sz w:val="24"/>
                <w:szCs w:val="24"/>
              </w:rPr>
            </w:pPr>
          </w:p>
          <w:p w14:paraId="3678F2E9">
            <w:pPr>
              <w:pStyle w:val="249"/>
              <w:spacing w:before="163"/>
              <w:rPr>
                <w:sz w:val="24"/>
                <w:szCs w:val="24"/>
                <w:lang w:val="en-US"/>
              </w:rPr>
            </w:pPr>
          </w:p>
        </w:tc>
        <w:tc>
          <w:tcPr>
            <w:tcW w:w="583" w:type="dxa"/>
            <w:noWrap w:val="0"/>
            <w:vAlign w:val="top"/>
          </w:tcPr>
          <w:p w14:paraId="28DEBB2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71656AC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14D7888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6FF3000D">
            <w:pPr>
              <w:pStyle w:val="249"/>
              <w:rPr>
                <w:b/>
                <w:sz w:val="24"/>
                <w:szCs w:val="24"/>
              </w:rPr>
            </w:pPr>
          </w:p>
          <w:p w14:paraId="05F63FED">
            <w:pPr>
              <w:pStyle w:val="249"/>
              <w:spacing w:before="163"/>
              <w:ind w:right="1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7E861DB2">
            <w:pPr>
              <w:pStyle w:val="249"/>
              <w:rPr>
                <w:sz w:val="24"/>
                <w:szCs w:val="24"/>
              </w:rPr>
            </w:pPr>
          </w:p>
        </w:tc>
      </w:tr>
      <w:tr w14:paraId="1DC64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48FC83C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05272DD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restart"/>
            <w:noWrap w:val="0"/>
            <w:vAlign w:val="top"/>
          </w:tcPr>
          <w:p w14:paraId="2836E1FA">
            <w:pPr>
              <w:pStyle w:val="249"/>
              <w:spacing w:before="1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Grammar</w:t>
            </w:r>
          </w:p>
          <w:p w14:paraId="0F4A6308">
            <w:pPr>
              <w:pStyle w:val="249"/>
              <w:ind w:left="114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Các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chủ điểm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 pháp từ</w:t>
            </w:r>
            <w:r>
              <w:rPr>
                <w:spacing w:val="-5"/>
                <w:sz w:val="24"/>
                <w:szCs w:val="24"/>
              </w:rPr>
              <w:t xml:space="preserve"> Unit </w:t>
            </w:r>
            <w:r>
              <w:rPr>
                <w:rFonts w:hint="default"/>
                <w:spacing w:val="-5"/>
                <w:sz w:val="24"/>
                <w:szCs w:val="24"/>
                <w:lang w:val="vi-VN"/>
              </w:rPr>
              <w:t>7,8,9</w:t>
            </w:r>
            <w:r>
              <w:rPr>
                <w:spacing w:val="-5"/>
                <w:sz w:val="24"/>
                <w:szCs w:val="24"/>
              </w:rPr>
              <w:t xml:space="preserve"> </w:t>
            </w:r>
          </w:p>
          <w:p w14:paraId="574B38D7">
            <w:pPr>
              <w:pStyle w:val="249"/>
              <w:ind w:left="114"/>
              <w:rPr>
                <w:sz w:val="24"/>
                <w:szCs w:val="24"/>
                <w:lang w:val="en-US"/>
              </w:rPr>
            </w:pPr>
          </w:p>
        </w:tc>
        <w:tc>
          <w:tcPr>
            <w:tcW w:w="4248" w:type="dxa"/>
            <w:noWrap w:val="0"/>
            <w:vAlign w:val="top"/>
          </w:tcPr>
          <w:p w14:paraId="08BFECE7">
            <w:pPr>
              <w:pStyle w:val="249"/>
              <w:spacing w:before="1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5A48F37F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kiến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thức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pháp đã học.</w:t>
            </w:r>
          </w:p>
        </w:tc>
        <w:tc>
          <w:tcPr>
            <w:tcW w:w="732" w:type="dxa"/>
            <w:noWrap w:val="0"/>
            <w:vAlign w:val="top"/>
          </w:tcPr>
          <w:p w14:paraId="1AA8E4FA">
            <w:pPr>
              <w:pStyle w:val="249"/>
              <w:spacing w:before="1"/>
              <w:rPr>
                <w:b/>
                <w:sz w:val="24"/>
                <w:szCs w:val="24"/>
              </w:rPr>
            </w:pPr>
          </w:p>
          <w:p w14:paraId="7D95A79F">
            <w:pPr>
              <w:pStyle w:val="249"/>
              <w:ind w:left="126"/>
              <w:rPr>
                <w:rFonts w:hint="default"/>
                <w:sz w:val="24"/>
                <w:szCs w:val="24"/>
                <w:lang w:val="vi-VN"/>
              </w:rPr>
            </w:pPr>
          </w:p>
        </w:tc>
        <w:tc>
          <w:tcPr>
            <w:tcW w:w="552" w:type="dxa"/>
            <w:noWrap w:val="0"/>
            <w:vAlign w:val="top"/>
          </w:tcPr>
          <w:p w14:paraId="4CAE8538">
            <w:pPr>
              <w:pStyle w:val="249"/>
              <w:rPr>
                <w:sz w:val="24"/>
                <w:szCs w:val="24"/>
                <w:lang w:val="en-US"/>
              </w:rPr>
            </w:pPr>
          </w:p>
          <w:p w14:paraId="433B4394">
            <w:pPr>
              <w:pStyle w:val="249"/>
              <w:rPr>
                <w:sz w:val="24"/>
                <w:szCs w:val="24"/>
                <w:lang w:val="en-US"/>
              </w:rPr>
            </w:pPr>
          </w:p>
        </w:tc>
        <w:tc>
          <w:tcPr>
            <w:tcW w:w="576" w:type="dxa"/>
            <w:noWrap w:val="0"/>
            <w:vAlign w:val="top"/>
          </w:tcPr>
          <w:p w14:paraId="6DE134E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69334B8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3FD8EBC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5CA4935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12BFE42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095E4210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27424A9C">
            <w:pPr>
              <w:pStyle w:val="249"/>
              <w:spacing w:before="1"/>
              <w:rPr>
                <w:b/>
                <w:sz w:val="24"/>
                <w:szCs w:val="24"/>
              </w:rPr>
            </w:pPr>
          </w:p>
          <w:p w14:paraId="137ABE30">
            <w:pPr>
              <w:pStyle w:val="249"/>
              <w:ind w:right="1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02967D6D">
            <w:pPr>
              <w:pStyle w:val="249"/>
              <w:rPr>
                <w:sz w:val="24"/>
                <w:szCs w:val="24"/>
              </w:rPr>
            </w:pPr>
          </w:p>
        </w:tc>
      </w:tr>
      <w:tr w14:paraId="72E67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738C9B5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581678F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352784B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2F05B8F1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29F868C0">
            <w:pPr>
              <w:pStyle w:val="249"/>
              <w:spacing w:line="270" w:lineRule="atLeast"/>
              <w:ind w:left="113" w:firstLin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phân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biệt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chủ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điểm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 pháp đã học.</w:t>
            </w:r>
          </w:p>
        </w:tc>
        <w:tc>
          <w:tcPr>
            <w:tcW w:w="732" w:type="dxa"/>
            <w:noWrap w:val="0"/>
            <w:vAlign w:val="top"/>
          </w:tcPr>
          <w:p w14:paraId="2510115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3E1C46C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56DC2F24">
            <w:pPr>
              <w:pStyle w:val="249"/>
              <w:spacing w:before="10"/>
              <w:ind w:firstLine="120" w:firstLineChars="50"/>
              <w:rPr>
                <w:rFonts w:hint="default"/>
                <w:b/>
                <w:sz w:val="24"/>
                <w:szCs w:val="24"/>
                <w:lang w:val="vi-VN"/>
              </w:rPr>
            </w:pPr>
          </w:p>
          <w:p w14:paraId="2FCB1BB3">
            <w:pPr>
              <w:pStyle w:val="249"/>
              <w:ind w:left="114" w:right="115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b/>
                <w:sz w:val="24"/>
                <w:szCs w:val="24"/>
                <w:lang w:val="vi-VN"/>
              </w:rPr>
              <w:t>1</w:t>
            </w:r>
          </w:p>
        </w:tc>
        <w:tc>
          <w:tcPr>
            <w:tcW w:w="600" w:type="dxa"/>
            <w:noWrap w:val="0"/>
            <w:vAlign w:val="top"/>
          </w:tcPr>
          <w:p w14:paraId="5014DB4E">
            <w:pPr>
              <w:pStyle w:val="249"/>
              <w:rPr>
                <w:sz w:val="24"/>
                <w:szCs w:val="24"/>
                <w:lang w:val="en-US"/>
              </w:rPr>
            </w:pPr>
          </w:p>
        </w:tc>
        <w:tc>
          <w:tcPr>
            <w:tcW w:w="696" w:type="dxa"/>
            <w:noWrap w:val="0"/>
            <w:vAlign w:val="top"/>
          </w:tcPr>
          <w:p w14:paraId="4984249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2B17549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4F4E292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3824CC8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2C133255">
            <w:pPr>
              <w:pStyle w:val="249"/>
              <w:spacing w:before="10"/>
              <w:rPr>
                <w:b/>
                <w:sz w:val="24"/>
                <w:szCs w:val="24"/>
              </w:rPr>
            </w:pPr>
          </w:p>
          <w:p w14:paraId="2C7A0DC4">
            <w:pPr>
              <w:pStyle w:val="249"/>
              <w:ind w:right="140"/>
              <w:jc w:val="right"/>
              <w:rPr>
                <w:rFonts w:hint="default"/>
                <w:sz w:val="24"/>
                <w:szCs w:val="24"/>
                <w:lang w:val="vi-VN"/>
              </w:rPr>
            </w:pPr>
            <w:r>
              <w:rPr>
                <w:rFonts w:hint="default"/>
                <w:spacing w:val="-2"/>
                <w:sz w:val="24"/>
                <w:szCs w:val="24"/>
                <w:lang w:val="vi-VN"/>
              </w:rPr>
              <w:t>1</w:t>
            </w:r>
          </w:p>
        </w:tc>
        <w:tc>
          <w:tcPr>
            <w:tcW w:w="572" w:type="dxa"/>
            <w:noWrap w:val="0"/>
            <w:vAlign w:val="top"/>
          </w:tcPr>
          <w:p w14:paraId="728E47D7">
            <w:pPr>
              <w:pStyle w:val="249"/>
              <w:rPr>
                <w:sz w:val="24"/>
                <w:szCs w:val="24"/>
              </w:rPr>
            </w:pPr>
          </w:p>
        </w:tc>
      </w:tr>
      <w:tr w14:paraId="38A53A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72" w:type="dxa"/>
            <w:noWrap w:val="0"/>
            <w:vAlign w:val="top"/>
          </w:tcPr>
          <w:p w14:paraId="083A2411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1618" w:type="dxa"/>
            <w:noWrap w:val="0"/>
            <w:vAlign w:val="top"/>
          </w:tcPr>
          <w:p w14:paraId="6C94751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56B8FB8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5D5C5671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dụng:</w:t>
            </w:r>
          </w:p>
          <w:p w14:paraId="246E2F31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Hiểu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vận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dụng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kiến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pháp đã học vào bài nghe, đọc, viết.</w:t>
            </w:r>
          </w:p>
        </w:tc>
        <w:tc>
          <w:tcPr>
            <w:tcW w:w="732" w:type="dxa"/>
            <w:noWrap w:val="0"/>
            <w:vAlign w:val="top"/>
          </w:tcPr>
          <w:p w14:paraId="0F0C43A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507CD63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6A1B2365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5F4E93D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56AE773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391F927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5F2330B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0A42EDA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4A9CCA73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2" w:type="dxa"/>
            <w:noWrap w:val="0"/>
            <w:vAlign w:val="top"/>
          </w:tcPr>
          <w:p w14:paraId="7ECA8032">
            <w:pPr>
              <w:pStyle w:val="249"/>
              <w:rPr>
                <w:sz w:val="24"/>
                <w:szCs w:val="24"/>
              </w:rPr>
            </w:pPr>
          </w:p>
        </w:tc>
      </w:tr>
      <w:tr w14:paraId="43D67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572" w:type="dxa"/>
            <w:vMerge w:val="restart"/>
            <w:noWrap w:val="0"/>
            <w:vAlign w:val="top"/>
          </w:tcPr>
          <w:p w14:paraId="103F59F9">
            <w:pPr>
              <w:pStyle w:val="249"/>
              <w:spacing w:line="276" w:lineRule="exact"/>
              <w:ind w:left="115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III.</w:t>
            </w:r>
          </w:p>
        </w:tc>
        <w:tc>
          <w:tcPr>
            <w:tcW w:w="1618" w:type="dxa"/>
            <w:vMerge w:val="restart"/>
            <w:noWrap w:val="0"/>
            <w:vAlign w:val="top"/>
          </w:tcPr>
          <w:p w14:paraId="2A033DE6">
            <w:pPr>
              <w:pStyle w:val="249"/>
              <w:spacing w:line="276" w:lineRule="exact"/>
              <w:ind w:left="11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READING</w:t>
            </w:r>
          </w:p>
        </w:tc>
        <w:tc>
          <w:tcPr>
            <w:tcW w:w="2913" w:type="dxa"/>
            <w:vMerge w:val="restart"/>
            <w:noWrap w:val="0"/>
            <w:vAlign w:val="top"/>
          </w:tcPr>
          <w:p w14:paraId="63194BFF">
            <w:pPr>
              <w:pStyle w:val="249"/>
              <w:spacing w:line="276" w:lineRule="exact"/>
              <w:ind w:left="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Cloze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test</w:t>
            </w:r>
          </w:p>
          <w:p w14:paraId="729DF8AA">
            <w:pPr>
              <w:pStyle w:val="249"/>
              <w:ind w:left="114" w:right="5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Hiểu được bài đọc có độ dài khoảng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100-120 về chủ điểm </w:t>
            </w:r>
            <w:r>
              <w:rPr>
                <w:rFonts w:hint="default"/>
                <w:sz w:val="24"/>
                <w:szCs w:val="24"/>
                <w:lang w:val="vi-VN"/>
              </w:rPr>
              <w:t>“Natural Disasters”</w:t>
            </w:r>
            <w:r>
              <w:rPr>
                <w:sz w:val="24"/>
                <w:szCs w:val="24"/>
              </w:rPr>
              <w:t xml:space="preserve"> với các thành tố ngôn ngữ sau: </w:t>
            </w:r>
          </w:p>
          <w:p w14:paraId="02C68D1D">
            <w:pPr>
              <w:spacing w:line="30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Nghĩa của từ</w:t>
            </w:r>
          </w:p>
          <w:p w14:paraId="6A01AB41">
            <w:pPr>
              <w:spacing w:line="30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Giới từ</w:t>
            </w:r>
          </w:p>
          <w:p w14:paraId="2AB7F15D">
            <w:pPr>
              <w:spacing w:line="30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Từ loại (Part of speech)</w:t>
            </w:r>
          </w:p>
        </w:tc>
        <w:tc>
          <w:tcPr>
            <w:tcW w:w="4248" w:type="dxa"/>
            <w:noWrap w:val="0"/>
            <w:vAlign w:val="top"/>
          </w:tcPr>
          <w:p w14:paraId="79A7F520">
            <w:pPr>
              <w:pStyle w:val="249"/>
              <w:spacing w:line="276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</w:t>
            </w:r>
            <w:r>
              <w:rPr>
                <w:b/>
                <w:spacing w:val="-2"/>
                <w:sz w:val="24"/>
                <w:szCs w:val="24"/>
              </w:rPr>
              <w:t xml:space="preserve"> biết:</w:t>
            </w:r>
          </w:p>
          <w:p w14:paraId="48937380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Nhận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ra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được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thành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tố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ngôn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 và liên 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78349664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29BFC835">
            <w:pPr>
              <w:pStyle w:val="249"/>
              <w:ind w:left="126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52" w:type="dxa"/>
            <w:noWrap w:val="0"/>
            <w:vAlign w:val="top"/>
          </w:tcPr>
          <w:p w14:paraId="33E11E1E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2949FEF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00" w:type="dxa"/>
            <w:noWrap w:val="0"/>
            <w:vAlign w:val="top"/>
          </w:tcPr>
          <w:p w14:paraId="29DCF85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1D34EB88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5239C4E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1B822784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12C7268D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76933598">
            <w:pPr>
              <w:pStyle w:val="249"/>
              <w:spacing w:before="11"/>
              <w:rPr>
                <w:b/>
                <w:sz w:val="24"/>
                <w:szCs w:val="24"/>
              </w:rPr>
            </w:pPr>
          </w:p>
          <w:p w14:paraId="590A1DD5">
            <w:pPr>
              <w:pStyle w:val="249"/>
              <w:ind w:right="140"/>
              <w:jc w:val="right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 w14:paraId="51710398">
            <w:pPr>
              <w:pStyle w:val="249"/>
              <w:rPr>
                <w:sz w:val="24"/>
                <w:szCs w:val="24"/>
              </w:rPr>
            </w:pPr>
          </w:p>
        </w:tc>
      </w:tr>
      <w:tr w14:paraId="14D35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572" w:type="dxa"/>
            <w:vMerge w:val="continue"/>
            <w:tcBorders>
              <w:top w:val="nil"/>
            </w:tcBorders>
            <w:noWrap w:val="0"/>
            <w:vAlign w:val="top"/>
          </w:tcPr>
          <w:p w14:paraId="5D0D856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618" w:type="dxa"/>
            <w:vMerge w:val="continue"/>
            <w:tcBorders>
              <w:top w:val="nil"/>
            </w:tcBorders>
            <w:noWrap w:val="0"/>
            <w:vAlign w:val="top"/>
          </w:tcPr>
          <w:p w14:paraId="1C56785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13" w:type="dxa"/>
            <w:vMerge w:val="continue"/>
            <w:tcBorders>
              <w:top w:val="nil"/>
            </w:tcBorders>
            <w:noWrap w:val="0"/>
            <w:vAlign w:val="top"/>
          </w:tcPr>
          <w:p w14:paraId="73DDA40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48" w:type="dxa"/>
            <w:noWrap w:val="0"/>
            <w:vAlign w:val="top"/>
          </w:tcPr>
          <w:p w14:paraId="3ABEBCEB">
            <w:pPr>
              <w:pStyle w:val="249"/>
              <w:spacing w:line="275" w:lineRule="exact"/>
              <w:ind w:lef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Thông </w:t>
            </w:r>
            <w:r>
              <w:rPr>
                <w:b/>
                <w:spacing w:val="-2"/>
                <w:sz w:val="24"/>
                <w:szCs w:val="24"/>
              </w:rPr>
              <w:t>hiểu:</w:t>
            </w:r>
          </w:p>
          <w:p w14:paraId="23AB1A7F">
            <w:pPr>
              <w:pStyle w:val="249"/>
              <w:spacing w:line="270" w:lineRule="atLeast"/>
              <w:ind w:left="113" w:right="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Phân biệt được các đặc trưng, đặc điểm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các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thành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tố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ngôn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ngữ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và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liên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kết về mặt văn bản.</w:t>
            </w:r>
          </w:p>
        </w:tc>
        <w:tc>
          <w:tcPr>
            <w:tcW w:w="732" w:type="dxa"/>
            <w:noWrap w:val="0"/>
            <w:vAlign w:val="top"/>
          </w:tcPr>
          <w:p w14:paraId="74FA818F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52" w:type="dxa"/>
            <w:noWrap w:val="0"/>
            <w:vAlign w:val="top"/>
          </w:tcPr>
          <w:p w14:paraId="7F421876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6" w:type="dxa"/>
            <w:noWrap w:val="0"/>
            <w:vAlign w:val="top"/>
          </w:tcPr>
          <w:p w14:paraId="11738513">
            <w:pPr>
              <w:pStyle w:val="249"/>
              <w:rPr>
                <w:b/>
                <w:sz w:val="24"/>
                <w:szCs w:val="24"/>
              </w:rPr>
            </w:pPr>
          </w:p>
          <w:p w14:paraId="6DB2F5F6">
            <w:pPr>
              <w:pStyle w:val="249"/>
              <w:ind w:left="114" w:right="11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  <w:lang w:val="en-US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1C191C3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 w14:paraId="442A665A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3" w:type="dxa"/>
            <w:noWrap w:val="0"/>
            <w:vAlign w:val="top"/>
          </w:tcPr>
          <w:p w14:paraId="5281E382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8" w:type="dxa"/>
            <w:noWrap w:val="0"/>
            <w:vAlign w:val="top"/>
          </w:tcPr>
          <w:p w14:paraId="5A3FC007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81" w:type="dxa"/>
            <w:noWrap w:val="0"/>
            <w:vAlign w:val="top"/>
          </w:tcPr>
          <w:p w14:paraId="78B0A029">
            <w:pPr>
              <w:pStyle w:val="249"/>
              <w:rPr>
                <w:sz w:val="24"/>
                <w:szCs w:val="24"/>
              </w:rPr>
            </w:pPr>
          </w:p>
        </w:tc>
        <w:tc>
          <w:tcPr>
            <w:tcW w:w="579" w:type="dxa"/>
            <w:noWrap w:val="0"/>
            <w:vAlign w:val="top"/>
          </w:tcPr>
          <w:p w14:paraId="7704B426">
            <w:pPr>
              <w:pStyle w:val="249"/>
              <w:rPr>
                <w:b/>
                <w:sz w:val="24"/>
                <w:szCs w:val="24"/>
              </w:rPr>
            </w:pPr>
          </w:p>
          <w:p w14:paraId="4A273F76">
            <w:pPr>
              <w:pStyle w:val="249"/>
              <w:ind w:right="14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214435C7">
            <w:pPr>
              <w:pStyle w:val="249"/>
              <w:rPr>
                <w:sz w:val="24"/>
                <w:szCs w:val="24"/>
              </w:rPr>
            </w:pPr>
          </w:p>
        </w:tc>
      </w:tr>
    </w:tbl>
    <w:p w14:paraId="61C21AA5">
      <w:pPr>
        <w:rPr>
          <w:rFonts w:ascii="Times New Roman" w:hAnsi="Times New Roman"/>
          <w:sz w:val="24"/>
        </w:rPr>
        <w:sectPr>
          <w:pgSz w:w="16850" w:h="11910" w:orient="landscape"/>
          <w:pgMar w:top="0" w:right="200" w:bottom="280" w:left="840" w:header="720" w:footer="720" w:gutter="0"/>
          <w:cols w:space="720" w:num="1"/>
        </w:sectPr>
      </w:pPr>
    </w:p>
    <w:p w14:paraId="06FAC9BA">
      <w:pPr>
        <w:pStyle w:val="15"/>
        <w:rPr>
          <w:rFonts w:ascii="Times New Roman" w:hAnsi="Times New Roman"/>
          <w:b/>
          <w:sz w:val="24"/>
        </w:rPr>
      </w:pPr>
    </w:p>
    <w:tbl>
      <w:tblPr>
        <w:tblStyle w:val="12"/>
        <w:tblW w:w="15410" w:type="dxa"/>
        <w:tblInd w:w="-15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9"/>
        <w:gridCol w:w="1741"/>
        <w:gridCol w:w="2921"/>
        <w:gridCol w:w="4224"/>
        <w:gridCol w:w="720"/>
        <w:gridCol w:w="600"/>
        <w:gridCol w:w="564"/>
        <w:gridCol w:w="600"/>
        <w:gridCol w:w="636"/>
        <w:gridCol w:w="635"/>
        <w:gridCol w:w="589"/>
        <w:gridCol w:w="580"/>
        <w:gridCol w:w="579"/>
        <w:gridCol w:w="572"/>
      </w:tblGrid>
      <w:tr w14:paraId="3AB9D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449" w:type="dxa"/>
            <w:vMerge w:val="restart"/>
            <w:noWrap w:val="0"/>
            <w:vAlign w:val="top"/>
          </w:tcPr>
          <w:p w14:paraId="634790C2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1741" w:type="dxa"/>
            <w:vMerge w:val="restart"/>
            <w:noWrap w:val="0"/>
            <w:vAlign w:val="top"/>
          </w:tcPr>
          <w:p w14:paraId="421E9F4C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327DF0FB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555E2987">
            <w:pPr>
              <w:pStyle w:val="249"/>
              <w:spacing w:before="1"/>
              <w:ind w:left="11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Vận</w:t>
            </w:r>
            <w:r>
              <w:rPr>
                <w:rFonts w:hint="default" w:ascii="Times New Roman" w:hAnsi="Times New Roman" w:cs="Times New Roman"/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72737FBB">
            <w:pPr>
              <w:pStyle w:val="249"/>
              <w:spacing w:line="270" w:lineRule="atLeast"/>
              <w:ind w:left="113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Sử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dụng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các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kiến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thức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ngôn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ngữ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và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kỹ năng trong các tình huống mới.</w:t>
            </w:r>
          </w:p>
        </w:tc>
        <w:tc>
          <w:tcPr>
            <w:tcW w:w="720" w:type="dxa"/>
            <w:noWrap w:val="0"/>
            <w:vAlign w:val="top"/>
          </w:tcPr>
          <w:p w14:paraId="4575F64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59CDE1C4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2853F220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0703AE6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1271E4B2">
            <w:pPr>
              <w:pStyle w:val="249"/>
              <w:spacing w:before="1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37F5ADB8">
            <w:pPr>
              <w:pStyle w:val="249"/>
              <w:ind w:left="123" w:right="137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1C52B04E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5EBC40DB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23F15295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3F6504F2">
            <w:pPr>
              <w:pStyle w:val="249"/>
              <w:spacing w:before="1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0C67F20A">
            <w:pPr>
              <w:pStyle w:val="249"/>
              <w:ind w:left="95" w:right="128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2D9D6979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</w:tr>
      <w:tr w14:paraId="3DD98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49" w:type="dxa"/>
            <w:vMerge w:val="continue"/>
            <w:tcBorders>
              <w:top w:val="nil"/>
            </w:tcBorders>
            <w:noWrap w:val="0"/>
            <w:vAlign w:val="top"/>
          </w:tcPr>
          <w:p w14:paraId="66E564EB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noWrap w:val="0"/>
            <w:vAlign w:val="top"/>
          </w:tcPr>
          <w:p w14:paraId="0B128610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6B24124F">
            <w:pPr>
              <w:pStyle w:val="249"/>
              <w:spacing w:before="120" w:after="120"/>
              <w:ind w:left="113" w:right="19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2. Reading comprehension</w:t>
            </w:r>
          </w:p>
          <w:p w14:paraId="669EA2E0">
            <w:pPr>
              <w:pStyle w:val="249"/>
              <w:spacing w:before="120" w:after="120"/>
              <w:ind w:left="113" w:right="193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Hiểu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được</w:t>
            </w:r>
            <w:r>
              <w:rPr>
                <w:rFonts w:hint="default" w:ascii="Times New Roman" w:hAnsi="Times New Roman" w:cs="Times New Roman"/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nội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dung</w:t>
            </w:r>
            <w:r>
              <w:rPr>
                <w:rFonts w:hint="default" w:ascii="Times New Roman" w:hAnsi="Times New Roman" w:cs="Times New Roman"/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chính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và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nội dung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chi tiết đoạn văn bản có độ dài khoảng 120-150 từ theo chủ điểm: ”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Environmental Protection “</w:t>
            </w:r>
          </w:p>
        </w:tc>
        <w:tc>
          <w:tcPr>
            <w:tcW w:w="4224" w:type="dxa"/>
            <w:noWrap w:val="0"/>
            <w:vAlign w:val="top"/>
          </w:tcPr>
          <w:p w14:paraId="0D40EF7D">
            <w:pPr>
              <w:pStyle w:val="249"/>
              <w:spacing w:line="275" w:lineRule="exact"/>
              <w:ind w:left="11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Nhận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 xml:space="preserve"> biết:</w:t>
            </w:r>
          </w:p>
          <w:p w14:paraId="29ECAB01">
            <w:pPr>
              <w:pStyle w:val="249"/>
              <w:spacing w:line="257" w:lineRule="exact"/>
              <w:ind w:left="113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Thông</w:t>
            </w:r>
            <w:r>
              <w:rPr>
                <w:rFonts w:hint="default" w:ascii="Times New Roman" w:hAnsi="Times New Roman" w:cs="Times New Roman"/>
                <w:spacing w:val="-7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tin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chi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  <w:highlight w:val="none"/>
              </w:rPr>
              <w:t>tiết.</w:t>
            </w:r>
          </w:p>
        </w:tc>
        <w:tc>
          <w:tcPr>
            <w:tcW w:w="720" w:type="dxa"/>
            <w:noWrap w:val="0"/>
            <w:vAlign w:val="top"/>
          </w:tcPr>
          <w:p w14:paraId="1BB72B85">
            <w:pPr>
              <w:pStyle w:val="249"/>
              <w:spacing w:before="135"/>
              <w:ind w:left="126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76D0747E">
            <w:pPr>
              <w:pStyle w:val="249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64" w:type="dxa"/>
            <w:noWrap w:val="0"/>
            <w:vAlign w:val="top"/>
          </w:tcPr>
          <w:p w14:paraId="3762FA44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49316B2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00747115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A745ED7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3A20A4EE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2C82E550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center"/>
          </w:tcPr>
          <w:p w14:paraId="7E3FB763">
            <w:pPr>
              <w:pStyle w:val="249"/>
              <w:spacing w:before="135"/>
              <w:ind w:left="95" w:right="128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3C3B8D31">
            <w:pPr>
              <w:pStyle w:val="249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</w:tr>
      <w:tr w14:paraId="30B03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449" w:type="dxa"/>
            <w:vMerge w:val="continue"/>
            <w:tcBorders>
              <w:top w:val="nil"/>
            </w:tcBorders>
            <w:noWrap w:val="0"/>
            <w:vAlign w:val="top"/>
          </w:tcPr>
          <w:p w14:paraId="02D74859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noWrap w:val="0"/>
            <w:vAlign w:val="top"/>
          </w:tcPr>
          <w:p w14:paraId="30AAF086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2701F8CE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2A608EC4">
            <w:pPr>
              <w:pStyle w:val="249"/>
              <w:spacing w:line="275" w:lineRule="exact"/>
              <w:ind w:left="11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 xml:space="preserve">Thông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>hiểu:</w:t>
            </w:r>
          </w:p>
          <w:p w14:paraId="00CB3348">
            <w:pPr>
              <w:pStyle w:val="249"/>
              <w:ind w:left="113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Hiểu ý</w:t>
            </w:r>
            <w:r>
              <w:rPr>
                <w:rFonts w:hint="default" w:ascii="Times New Roman" w:hAnsi="Times New Roman" w:cs="Times New Roman"/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chính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của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bài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đọc.</w:t>
            </w:r>
          </w:p>
        </w:tc>
        <w:tc>
          <w:tcPr>
            <w:tcW w:w="720" w:type="dxa"/>
            <w:noWrap w:val="0"/>
            <w:vAlign w:val="top"/>
          </w:tcPr>
          <w:p w14:paraId="5125B724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3</w:t>
            </w:r>
          </w:p>
        </w:tc>
        <w:tc>
          <w:tcPr>
            <w:tcW w:w="600" w:type="dxa"/>
            <w:noWrap w:val="0"/>
            <w:vAlign w:val="top"/>
          </w:tcPr>
          <w:p w14:paraId="285EF4C4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201E4DFE">
            <w:pPr>
              <w:pStyle w:val="249"/>
              <w:spacing w:before="155"/>
              <w:ind w:left="125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347AD7A0">
            <w:pPr>
              <w:pStyle w:val="249"/>
              <w:spacing w:before="120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  <w:t xml:space="preserve">    </w:t>
            </w:r>
          </w:p>
        </w:tc>
        <w:tc>
          <w:tcPr>
            <w:tcW w:w="636" w:type="dxa"/>
            <w:noWrap w:val="0"/>
            <w:vAlign w:val="top"/>
          </w:tcPr>
          <w:p w14:paraId="486C3456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60EBCDD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3F2805E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6DD209AC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54CB701">
            <w:pPr>
              <w:pStyle w:val="249"/>
              <w:spacing w:before="155"/>
              <w:ind w:left="95" w:right="128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  <w:t>3</w:t>
            </w:r>
          </w:p>
        </w:tc>
        <w:tc>
          <w:tcPr>
            <w:tcW w:w="572" w:type="dxa"/>
            <w:noWrap w:val="0"/>
            <w:vAlign w:val="center"/>
          </w:tcPr>
          <w:p w14:paraId="3D995413">
            <w:pPr>
              <w:pStyle w:val="249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</w:tr>
      <w:tr w14:paraId="3A1D6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4" w:hRule="atLeast"/>
        </w:trPr>
        <w:tc>
          <w:tcPr>
            <w:tcW w:w="449" w:type="dxa"/>
            <w:vMerge w:val="continue"/>
            <w:tcBorders>
              <w:top w:val="nil"/>
            </w:tcBorders>
            <w:noWrap w:val="0"/>
            <w:vAlign w:val="top"/>
          </w:tcPr>
          <w:p w14:paraId="4FBD7D3A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noWrap w:val="0"/>
            <w:vAlign w:val="top"/>
          </w:tcPr>
          <w:p w14:paraId="483FFFF3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4E641007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47FB9476">
            <w:pPr>
              <w:pStyle w:val="249"/>
              <w:spacing w:before="1"/>
              <w:ind w:left="11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Vận</w:t>
            </w:r>
            <w:r>
              <w:rPr>
                <w:rFonts w:hint="default" w:ascii="Times New Roman" w:hAnsi="Times New Roman" w:cs="Times New Roman"/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3C855FF3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ind w:left="252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Đoán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nghĩa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của</w:t>
            </w:r>
            <w:r>
              <w:rPr>
                <w:rFonts w:hint="default" w:ascii="Times New Roman" w:hAnsi="Times New Roman" w:cs="Times New Roman"/>
                <w:spacing w:val="-7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từ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trong</w:t>
            </w:r>
            <w:r>
              <w:rPr>
                <w:rFonts w:hint="default" w:ascii="Times New Roman" w:hAnsi="Times New Roman" w:cs="Times New Roman"/>
                <w:spacing w:val="-9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văn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  <w:highlight w:val="none"/>
              </w:rPr>
              <w:t>cảnh.</w:t>
            </w:r>
          </w:p>
          <w:p w14:paraId="2B2A7F61">
            <w:pPr>
              <w:pStyle w:val="249"/>
              <w:numPr>
                <w:ilvl w:val="0"/>
                <w:numId w:val="14"/>
              </w:numPr>
              <w:tabs>
                <w:tab w:val="left" w:pos="253"/>
              </w:tabs>
              <w:spacing w:before="3" w:line="237" w:lineRule="auto"/>
              <w:ind w:right="246" w:firstLine="0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Hiểu,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phân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tích,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tổng</w:t>
            </w:r>
            <w:r>
              <w:rPr>
                <w:rFonts w:hint="default" w:ascii="Times New Roman" w:hAnsi="Times New Roman" w:cs="Times New Roman"/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hợp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ý</w:t>
            </w:r>
            <w:r>
              <w:rPr>
                <w:rFonts w:hint="default" w:ascii="Times New Roman" w:hAnsi="Times New Roman" w:cs="Times New Roman"/>
                <w:spacing w:val="-10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chính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của bài để chọn câu trả lời phù hợp.</w:t>
            </w:r>
          </w:p>
        </w:tc>
        <w:tc>
          <w:tcPr>
            <w:tcW w:w="720" w:type="dxa"/>
            <w:noWrap w:val="0"/>
            <w:vAlign w:val="top"/>
          </w:tcPr>
          <w:p w14:paraId="493CD643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0EC4EAB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21377F99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 xml:space="preserve">   </w:t>
            </w:r>
          </w:p>
          <w:p w14:paraId="2276EF10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</w:p>
          <w:p w14:paraId="56716B67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494D2F00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5F7F570E">
            <w:pPr>
              <w:pStyle w:val="249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319E3C43">
            <w:pPr>
              <w:pStyle w:val="249"/>
              <w:spacing w:before="226"/>
              <w:ind w:right="10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019F8BFB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  <w:p w14:paraId="7EB16E0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  <w:p w14:paraId="7D996C59">
            <w:pPr>
              <w:pStyle w:val="249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511DF109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1E8DF2DD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7631CCEA">
            <w:pPr>
              <w:pStyle w:val="249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0BFB797F">
            <w:pPr>
              <w:pStyle w:val="249"/>
              <w:spacing w:before="226"/>
              <w:ind w:right="32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 w14:paraId="122EA9BC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  <w:p w14:paraId="067CFE35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  <w:p w14:paraId="18AAC908">
            <w:pPr>
              <w:pStyle w:val="249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</w:tr>
      <w:tr w14:paraId="1D592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449" w:type="dxa"/>
            <w:vMerge w:val="restart"/>
            <w:noWrap w:val="0"/>
            <w:vAlign w:val="top"/>
          </w:tcPr>
          <w:p w14:paraId="31CA15F2">
            <w:pPr>
              <w:pStyle w:val="249"/>
              <w:spacing w:line="275" w:lineRule="exact"/>
              <w:ind w:left="122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pacing w:val="-5"/>
                <w:sz w:val="26"/>
                <w:szCs w:val="26"/>
                <w:highlight w:val="none"/>
              </w:rPr>
              <w:t>IV.</w:t>
            </w:r>
          </w:p>
        </w:tc>
        <w:tc>
          <w:tcPr>
            <w:tcW w:w="1741" w:type="dxa"/>
            <w:vMerge w:val="restart"/>
            <w:noWrap w:val="0"/>
            <w:vAlign w:val="top"/>
          </w:tcPr>
          <w:p w14:paraId="4AD50D9E">
            <w:pPr>
              <w:pStyle w:val="249"/>
              <w:spacing w:line="275" w:lineRule="exact"/>
              <w:ind w:left="114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>WRITING</w:t>
            </w:r>
          </w:p>
        </w:tc>
        <w:tc>
          <w:tcPr>
            <w:tcW w:w="2921" w:type="dxa"/>
            <w:noWrap w:val="0"/>
            <w:vAlign w:val="top"/>
          </w:tcPr>
          <w:p w14:paraId="3EAF1A1D">
            <w:pPr>
              <w:pStyle w:val="249"/>
              <w:ind w:left="114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168F6793">
            <w:pPr>
              <w:pStyle w:val="249"/>
              <w:spacing w:line="270" w:lineRule="atLeast"/>
              <w:ind w:left="113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1DB20ACB">
            <w:pPr>
              <w:pStyle w:val="249"/>
              <w:spacing w:before="10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</w:pPr>
          </w:p>
          <w:p w14:paraId="7D21CB35">
            <w:pPr>
              <w:pStyle w:val="249"/>
              <w:ind w:left="126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00" w:type="dxa"/>
            <w:noWrap w:val="0"/>
            <w:vAlign w:val="top"/>
          </w:tcPr>
          <w:p w14:paraId="1C86942B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773AC665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0E93D2BE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5D453058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3804D602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3A71ED6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023FD6D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0FF4E576">
            <w:pPr>
              <w:pStyle w:val="249"/>
              <w:spacing w:before="10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5E6DB73B">
            <w:pPr>
              <w:pStyle w:val="249"/>
              <w:ind w:left="95" w:right="128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72" w:type="dxa"/>
            <w:noWrap w:val="0"/>
            <w:vAlign w:val="top"/>
          </w:tcPr>
          <w:p w14:paraId="66FE680F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</w:tr>
      <w:tr w14:paraId="73058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49" w:type="dxa"/>
            <w:vMerge w:val="continue"/>
            <w:tcBorders>
              <w:top w:val="nil"/>
            </w:tcBorders>
            <w:noWrap w:val="0"/>
            <w:vAlign w:val="top"/>
          </w:tcPr>
          <w:p w14:paraId="630A18D9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noWrap w:val="0"/>
            <w:vAlign w:val="top"/>
          </w:tcPr>
          <w:p w14:paraId="11A9C6A9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restart"/>
            <w:noWrap w:val="0"/>
            <w:vAlign w:val="top"/>
          </w:tcPr>
          <w:p w14:paraId="253FAB76">
            <w:pPr>
              <w:pStyle w:val="249"/>
              <w:spacing w:line="275" w:lineRule="exact"/>
              <w:ind w:left="114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Sentence</w:t>
            </w:r>
            <w:r>
              <w:rPr>
                <w:rFonts w:hint="default" w:ascii="Times New Roman" w:hAnsi="Times New Roman" w:cs="Times New Roman"/>
                <w:b/>
                <w:spacing w:val="-11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>transformation</w:t>
            </w:r>
          </w:p>
          <w:p w14:paraId="6AED64AE">
            <w:pPr>
              <w:pStyle w:val="249"/>
              <w:ind w:left="114"/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197FD256">
            <w:pPr>
              <w:pStyle w:val="249"/>
              <w:spacing w:line="275" w:lineRule="exact"/>
              <w:ind w:left="11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 xml:space="preserve">Thông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>hiểu:</w:t>
            </w:r>
          </w:p>
          <w:p w14:paraId="21CC731D">
            <w:pPr>
              <w:pStyle w:val="249"/>
              <w:spacing w:line="270" w:lineRule="atLeast"/>
              <w:ind w:left="113" w:right="404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Sử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dụng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các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từ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đã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để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sắp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xếp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thành câu hoàn chỉnh.</w:t>
            </w:r>
          </w:p>
        </w:tc>
        <w:tc>
          <w:tcPr>
            <w:tcW w:w="720" w:type="dxa"/>
            <w:noWrap w:val="0"/>
            <w:vAlign w:val="top"/>
          </w:tcPr>
          <w:p w14:paraId="62529145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600" w:type="dxa"/>
            <w:noWrap w:val="0"/>
            <w:vAlign w:val="top"/>
          </w:tcPr>
          <w:p w14:paraId="796AF781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 xml:space="preserve"> </w:t>
            </w:r>
          </w:p>
        </w:tc>
        <w:tc>
          <w:tcPr>
            <w:tcW w:w="564" w:type="dxa"/>
            <w:noWrap w:val="0"/>
            <w:vAlign w:val="top"/>
          </w:tcPr>
          <w:p w14:paraId="6BABE61E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B97CA7F">
            <w:pPr>
              <w:pStyle w:val="249"/>
              <w:spacing w:before="138" w:line="275" w:lineRule="exact"/>
              <w:ind w:left="153" w:right="153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36" w:type="dxa"/>
            <w:noWrap w:val="0"/>
            <w:vAlign w:val="top"/>
          </w:tcPr>
          <w:p w14:paraId="0F804568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5ECB188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542BE7E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6191A945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091C5EBF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7ABA9F39">
            <w:pPr>
              <w:pStyle w:val="249"/>
              <w:spacing w:before="10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1DC4F5C4">
            <w:pPr>
              <w:pStyle w:val="249"/>
              <w:ind w:left="89" w:right="126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</w:tr>
      <w:tr w14:paraId="2B498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449" w:type="dxa"/>
            <w:vMerge w:val="continue"/>
            <w:tcBorders>
              <w:top w:val="nil"/>
            </w:tcBorders>
            <w:noWrap w:val="0"/>
            <w:vAlign w:val="top"/>
          </w:tcPr>
          <w:p w14:paraId="052CC9F8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noWrap w:val="0"/>
            <w:vAlign w:val="top"/>
          </w:tcPr>
          <w:p w14:paraId="58492085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vMerge w:val="continue"/>
            <w:tcBorders>
              <w:top w:val="nil"/>
            </w:tcBorders>
            <w:noWrap w:val="0"/>
            <w:vAlign w:val="top"/>
          </w:tcPr>
          <w:p w14:paraId="557577EB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top"/>
          </w:tcPr>
          <w:p w14:paraId="761682A8">
            <w:pPr>
              <w:pStyle w:val="249"/>
              <w:spacing w:line="275" w:lineRule="exact"/>
              <w:ind w:left="11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Vận</w:t>
            </w:r>
            <w:r>
              <w:rPr>
                <w:rFonts w:hint="default" w:ascii="Times New Roman" w:hAnsi="Times New Roman" w:cs="Times New Roman"/>
                <w:b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>dụng:</w:t>
            </w:r>
          </w:p>
          <w:p w14:paraId="29780563">
            <w:pPr>
              <w:pStyle w:val="249"/>
              <w:spacing w:line="270" w:lineRule="atLeast"/>
              <w:ind w:left="113" w:right="87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- Hiểu câu gốc và sử dụng các từ gợi ý để</w:t>
            </w:r>
            <w:r>
              <w:rPr>
                <w:rFonts w:hint="default" w:ascii="Times New Roman" w:hAnsi="Times New Roman" w:cs="Times New Roman"/>
                <w:spacing w:val="-6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viết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lại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câu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sao</w:t>
            </w:r>
            <w:r>
              <w:rPr>
                <w:rFonts w:hint="default" w:ascii="Times New Roman" w:hAnsi="Times New Roman" w:cs="Times New Roman"/>
                <w:spacing w:val="-3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cho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nghĩa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không</w:t>
            </w:r>
            <w:r>
              <w:rPr>
                <w:rFonts w:hint="default" w:ascii="Times New Roman" w:hAnsi="Times New Roman" w:cs="Times New Roman"/>
                <w:spacing w:val="-8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 xml:space="preserve">thay 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>đổi.</w:t>
            </w:r>
          </w:p>
        </w:tc>
        <w:tc>
          <w:tcPr>
            <w:tcW w:w="720" w:type="dxa"/>
            <w:noWrap w:val="0"/>
            <w:vAlign w:val="top"/>
          </w:tcPr>
          <w:p w14:paraId="2766D6DD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DD40F93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top"/>
          </w:tcPr>
          <w:p w14:paraId="1C65F6F4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27278D67">
            <w:pPr>
              <w:pStyle w:val="249"/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  <w:lang w:val="vi-VN"/>
              </w:rPr>
              <w:t>3</w:t>
            </w:r>
          </w:p>
          <w:p w14:paraId="6D5B4E68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  <w:lang w:val="en-US"/>
              </w:rPr>
              <w:t xml:space="preserve">     </w:t>
            </w:r>
          </w:p>
        </w:tc>
        <w:tc>
          <w:tcPr>
            <w:tcW w:w="636" w:type="dxa"/>
            <w:noWrap w:val="0"/>
            <w:vAlign w:val="top"/>
          </w:tcPr>
          <w:p w14:paraId="16F7A853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635" w:type="dxa"/>
            <w:noWrap w:val="0"/>
            <w:vAlign w:val="top"/>
          </w:tcPr>
          <w:p w14:paraId="53B01DA1">
            <w:pPr>
              <w:pStyle w:val="249"/>
              <w:spacing w:before="1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en-US"/>
              </w:rPr>
            </w:pPr>
          </w:p>
          <w:p w14:paraId="16938D7B">
            <w:pPr>
              <w:pStyle w:val="249"/>
              <w:spacing w:before="10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en-US"/>
              </w:rPr>
            </w:pPr>
          </w:p>
          <w:p w14:paraId="3AC4DEE2">
            <w:pPr>
              <w:pStyle w:val="249"/>
              <w:spacing w:before="1"/>
              <w:ind w:left="101" w:right="113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589" w:type="dxa"/>
            <w:noWrap w:val="0"/>
            <w:vAlign w:val="top"/>
          </w:tcPr>
          <w:p w14:paraId="0D8B58A8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241B5AD6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9" w:type="dxa"/>
            <w:noWrap w:val="0"/>
            <w:vAlign w:val="top"/>
          </w:tcPr>
          <w:p w14:paraId="3F245ECF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348E7B64">
            <w:pPr>
              <w:pStyle w:val="249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64EDAF02">
            <w:pPr>
              <w:pStyle w:val="249"/>
              <w:ind w:left="89" w:right="126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-2"/>
                <w:sz w:val="26"/>
                <w:szCs w:val="26"/>
                <w:highlight w:val="none"/>
                <w:lang w:val="en-US"/>
              </w:rPr>
              <w:t>6</w:t>
            </w:r>
          </w:p>
        </w:tc>
      </w:tr>
      <w:tr w14:paraId="31E28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49" w:type="dxa"/>
            <w:vMerge w:val="continue"/>
            <w:tcBorders>
              <w:top w:val="nil"/>
            </w:tcBorders>
            <w:noWrap w:val="0"/>
            <w:vAlign w:val="top"/>
          </w:tcPr>
          <w:p w14:paraId="78D1E760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1741" w:type="dxa"/>
            <w:vMerge w:val="continue"/>
            <w:tcBorders>
              <w:top w:val="nil"/>
            </w:tcBorders>
            <w:noWrap w:val="0"/>
            <w:vAlign w:val="top"/>
          </w:tcPr>
          <w:p w14:paraId="359E04FD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4C85EA01">
            <w:pPr>
              <w:pStyle w:val="249"/>
              <w:spacing w:line="270" w:lineRule="atLeast"/>
              <w:ind w:left="114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en-US"/>
              </w:rPr>
              <w:t xml:space="preserve">Writing a paragraph </w:t>
            </w:r>
          </w:p>
          <w:p w14:paraId="2C60E030">
            <w:pPr>
              <w:pStyle w:val="249"/>
              <w:spacing w:line="270" w:lineRule="atLeast"/>
              <w:ind w:left="114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  <w:t xml:space="preserve">Viết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lợi ích của mua sắm trực tuyến</w:t>
            </w:r>
          </w:p>
          <w:p w14:paraId="79F20BAB">
            <w:pPr>
              <w:pStyle w:val="249"/>
              <w:spacing w:line="270" w:lineRule="atLeast"/>
              <w:ind w:left="114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4921718A">
            <w:pPr>
              <w:pStyle w:val="249"/>
              <w:spacing w:line="275" w:lineRule="exact"/>
              <w:ind w:left="113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Vận</w:t>
            </w:r>
            <w:r>
              <w:rPr>
                <w:rFonts w:hint="default" w:ascii="Times New Roman" w:hAnsi="Times New Roman" w:cs="Times New Roman"/>
                <w:b/>
                <w:spacing w:val="-2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 xml:space="preserve">dụng </w:t>
            </w:r>
            <w:r>
              <w:rPr>
                <w:rFonts w:hint="default" w:ascii="Times New Roman" w:hAnsi="Times New Roman" w:cs="Times New Roman"/>
                <w:b/>
                <w:spacing w:val="-4"/>
                <w:sz w:val="26"/>
                <w:szCs w:val="26"/>
                <w:highlight w:val="none"/>
              </w:rPr>
              <w:t>cao:</w:t>
            </w:r>
          </w:p>
          <w:p w14:paraId="06EAEAC0">
            <w:pPr>
              <w:pStyle w:val="249"/>
              <w:spacing w:line="270" w:lineRule="atLeast"/>
              <w:ind w:left="113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-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Sử</w:t>
            </w:r>
            <w:r>
              <w:rPr>
                <w:rFonts w:hint="default" w:ascii="Times New Roman" w:hAnsi="Times New Roman" w:cs="Times New Roman"/>
                <w:spacing w:val="-4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dụng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vốn kiến thức đã học, gợi ý cho trước để</w:t>
            </w:r>
            <w:r>
              <w:rPr>
                <w:rFonts w:hint="default" w:ascii="Times New Roman" w:hAnsi="Times New Roman" w:cs="Times New Roman"/>
                <w:spacing w:val="-5"/>
                <w:sz w:val="26"/>
                <w:szCs w:val="26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 xml:space="preserve">viết một 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đoạn văn</w:t>
            </w: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  <w:t>.</w:t>
            </w:r>
          </w:p>
        </w:tc>
        <w:tc>
          <w:tcPr>
            <w:tcW w:w="720" w:type="dxa"/>
            <w:noWrap w:val="0"/>
            <w:vAlign w:val="top"/>
          </w:tcPr>
          <w:p w14:paraId="29A8C502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4FD86D28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39828FCE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084EAF54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2F7E5FF6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4FE3F3BB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6ACAF3AF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23285626">
            <w:pPr>
              <w:pStyle w:val="249"/>
              <w:ind w:right="135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A paragraph</w:t>
            </w:r>
          </w:p>
        </w:tc>
        <w:tc>
          <w:tcPr>
            <w:tcW w:w="579" w:type="dxa"/>
            <w:noWrap w:val="0"/>
            <w:vAlign w:val="top"/>
          </w:tcPr>
          <w:p w14:paraId="400764A3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4749CD70">
            <w:pPr>
              <w:pStyle w:val="249"/>
              <w:spacing w:before="10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  <w:p w14:paraId="429806D4">
            <w:pPr>
              <w:pStyle w:val="249"/>
              <w:ind w:left="89" w:right="126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</w:tr>
      <w:tr w14:paraId="09613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49" w:type="dxa"/>
            <w:vMerge w:val="restart"/>
            <w:tcBorders>
              <w:top w:val="nil"/>
            </w:tcBorders>
            <w:noWrap w:val="0"/>
            <w:vAlign w:val="top"/>
          </w:tcPr>
          <w:p w14:paraId="4FAF16BA"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lang w:val="vi-VN"/>
              </w:rPr>
              <w:t>V.</w:t>
            </w:r>
          </w:p>
        </w:tc>
        <w:tc>
          <w:tcPr>
            <w:tcW w:w="1741" w:type="dxa"/>
            <w:vMerge w:val="restart"/>
            <w:tcBorders>
              <w:top w:val="nil"/>
            </w:tcBorders>
            <w:noWrap w:val="0"/>
            <w:vAlign w:val="top"/>
          </w:tcPr>
          <w:p w14:paraId="6A2C8F02"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highlight w:val="none"/>
                <w:lang w:val="vi-VN"/>
              </w:rPr>
              <w:t>SPEAKING</w:t>
            </w:r>
          </w:p>
        </w:tc>
        <w:tc>
          <w:tcPr>
            <w:tcW w:w="2921" w:type="dxa"/>
            <w:noWrap w:val="0"/>
            <w:vAlign w:val="top"/>
          </w:tcPr>
          <w:p w14:paraId="3D760E70">
            <w:pPr>
              <w:pStyle w:val="249"/>
              <w:spacing w:line="270" w:lineRule="atLeast"/>
              <w:ind w:left="114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2FCDF60F">
            <w:pPr>
              <w:pStyle w:val="249"/>
              <w:spacing w:line="270" w:lineRule="atLeast"/>
              <w:ind w:left="113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277C7A89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019AC233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7A91DFA3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3C94E45F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56762FF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16840443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3CC9A12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57C496AA">
            <w:pPr>
              <w:pStyle w:val="249"/>
              <w:ind w:right="135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  <w:t>1</w:t>
            </w:r>
          </w:p>
        </w:tc>
        <w:tc>
          <w:tcPr>
            <w:tcW w:w="579" w:type="dxa"/>
            <w:noWrap w:val="0"/>
            <w:vAlign w:val="top"/>
          </w:tcPr>
          <w:p w14:paraId="0661DFF8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225CFF6D">
            <w:pPr>
              <w:pStyle w:val="249"/>
              <w:ind w:left="89" w:right="126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</w:tr>
      <w:tr w14:paraId="0FEE8D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49" w:type="dxa"/>
            <w:vMerge w:val="continue"/>
            <w:tcBorders/>
            <w:noWrap w:val="0"/>
            <w:vAlign w:val="top"/>
          </w:tcPr>
          <w:p w14:paraId="3D12047F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1741" w:type="dxa"/>
            <w:vMerge w:val="continue"/>
            <w:tcBorders/>
            <w:noWrap w:val="0"/>
            <w:vAlign w:val="top"/>
          </w:tcPr>
          <w:p w14:paraId="39EB53AC">
            <w:pPr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2921" w:type="dxa"/>
            <w:noWrap w:val="0"/>
            <w:vAlign w:val="top"/>
          </w:tcPr>
          <w:p w14:paraId="0C652BB9">
            <w:pPr>
              <w:pStyle w:val="249"/>
              <w:spacing w:line="270" w:lineRule="atLeast"/>
              <w:ind w:left="114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  <w:tc>
          <w:tcPr>
            <w:tcW w:w="4224" w:type="dxa"/>
            <w:noWrap w:val="0"/>
            <w:vAlign w:val="top"/>
          </w:tcPr>
          <w:p w14:paraId="3D2FE557">
            <w:pPr>
              <w:pStyle w:val="249"/>
              <w:spacing w:line="270" w:lineRule="atLeast"/>
              <w:ind w:left="113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2FE778A7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7BEB889B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64" w:type="dxa"/>
            <w:noWrap w:val="0"/>
            <w:vAlign w:val="top"/>
          </w:tcPr>
          <w:p w14:paraId="1CB8113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00" w:type="dxa"/>
            <w:noWrap w:val="0"/>
            <w:vAlign w:val="top"/>
          </w:tcPr>
          <w:p w14:paraId="232C8C62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6" w:type="dxa"/>
            <w:noWrap w:val="0"/>
            <w:vAlign w:val="top"/>
          </w:tcPr>
          <w:p w14:paraId="4AC72582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top"/>
          </w:tcPr>
          <w:p w14:paraId="2529DECC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top"/>
          </w:tcPr>
          <w:p w14:paraId="3793022A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top"/>
          </w:tcPr>
          <w:p w14:paraId="0EDAD6B7">
            <w:pPr>
              <w:pStyle w:val="249"/>
              <w:ind w:right="135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579" w:type="dxa"/>
            <w:noWrap w:val="0"/>
            <w:vAlign w:val="top"/>
          </w:tcPr>
          <w:p w14:paraId="2315ECF1">
            <w:pPr>
              <w:pStyle w:val="249"/>
              <w:rPr>
                <w:rFonts w:hint="default" w:ascii="Times New Roman" w:hAnsi="Times New Roman" w:cs="Times New Roman"/>
                <w:sz w:val="26"/>
                <w:szCs w:val="26"/>
                <w:highlight w:val="none"/>
              </w:rPr>
            </w:pPr>
          </w:p>
        </w:tc>
        <w:tc>
          <w:tcPr>
            <w:tcW w:w="572" w:type="dxa"/>
            <w:noWrap w:val="0"/>
            <w:vAlign w:val="top"/>
          </w:tcPr>
          <w:p w14:paraId="25B8A207">
            <w:pPr>
              <w:pStyle w:val="249"/>
              <w:ind w:left="89" w:right="126"/>
              <w:jc w:val="center"/>
              <w:rPr>
                <w:rFonts w:hint="default" w:ascii="Times New Roman" w:hAnsi="Times New Roman" w:cs="Times New Roman"/>
                <w:sz w:val="26"/>
                <w:szCs w:val="26"/>
                <w:highlight w:val="none"/>
                <w:lang w:val="en-US"/>
              </w:rPr>
            </w:pPr>
          </w:p>
        </w:tc>
      </w:tr>
      <w:tr w14:paraId="1E53D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2190" w:type="dxa"/>
            <w:gridSpan w:val="2"/>
            <w:noWrap w:val="0"/>
            <w:vAlign w:val="center"/>
          </w:tcPr>
          <w:p w14:paraId="30D3933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Tổng</w:t>
            </w:r>
          </w:p>
        </w:tc>
        <w:tc>
          <w:tcPr>
            <w:tcW w:w="2921" w:type="dxa"/>
            <w:noWrap w:val="0"/>
            <w:vAlign w:val="center"/>
          </w:tcPr>
          <w:p w14:paraId="158CA6B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4224" w:type="dxa"/>
            <w:noWrap w:val="0"/>
            <w:vAlign w:val="center"/>
          </w:tcPr>
          <w:p w14:paraId="7AC72F30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F114F8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  <w:t>22</w:t>
            </w:r>
          </w:p>
        </w:tc>
        <w:tc>
          <w:tcPr>
            <w:tcW w:w="600" w:type="dxa"/>
            <w:noWrap w:val="0"/>
            <w:vAlign w:val="center"/>
          </w:tcPr>
          <w:p w14:paraId="0FFD6FF3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</w:pPr>
          </w:p>
        </w:tc>
        <w:tc>
          <w:tcPr>
            <w:tcW w:w="564" w:type="dxa"/>
            <w:noWrap w:val="0"/>
            <w:vAlign w:val="center"/>
          </w:tcPr>
          <w:p w14:paraId="46E30FD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  <w:t>10</w:t>
            </w:r>
          </w:p>
        </w:tc>
        <w:tc>
          <w:tcPr>
            <w:tcW w:w="600" w:type="dxa"/>
            <w:noWrap w:val="0"/>
            <w:vAlign w:val="center"/>
          </w:tcPr>
          <w:p w14:paraId="43F1FCE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>3</w:t>
            </w:r>
          </w:p>
        </w:tc>
        <w:tc>
          <w:tcPr>
            <w:tcW w:w="636" w:type="dxa"/>
            <w:noWrap w:val="0"/>
            <w:vAlign w:val="center"/>
          </w:tcPr>
          <w:p w14:paraId="6F149D3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635" w:type="dxa"/>
            <w:noWrap w:val="0"/>
            <w:vAlign w:val="center"/>
          </w:tcPr>
          <w:p w14:paraId="7EEDFD2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589" w:type="dxa"/>
            <w:noWrap w:val="0"/>
            <w:vAlign w:val="center"/>
          </w:tcPr>
          <w:p w14:paraId="086CAAE7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</w:pPr>
          </w:p>
        </w:tc>
        <w:tc>
          <w:tcPr>
            <w:tcW w:w="580" w:type="dxa"/>
            <w:noWrap w:val="0"/>
            <w:vAlign w:val="center"/>
          </w:tcPr>
          <w:p w14:paraId="0B15DC7B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  <w:t>2</w:t>
            </w:r>
          </w:p>
        </w:tc>
        <w:tc>
          <w:tcPr>
            <w:tcW w:w="1151" w:type="dxa"/>
            <w:gridSpan w:val="2"/>
            <w:noWrap w:val="0"/>
            <w:vAlign w:val="center"/>
          </w:tcPr>
          <w:p w14:paraId="0EF145F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highlight w:val="none"/>
                <w:lang w:val="vi-VN"/>
              </w:rPr>
              <w:t>35 câu TN + 1 đoạn văn + a bài nói</w:t>
            </w:r>
          </w:p>
        </w:tc>
      </w:tr>
    </w:tbl>
    <w:p w14:paraId="6C226C0B">
      <w:pPr>
        <w:widowControl w:val="0"/>
        <w:tabs>
          <w:tab w:val="left" w:pos="432"/>
        </w:tabs>
        <w:autoSpaceDE w:val="0"/>
        <w:autoSpaceDN w:val="0"/>
        <w:ind w:left="284" w:firstLine="142"/>
        <w:rPr>
          <w:rFonts w:ascii="Times New Roman" w:hAnsi="Times New Roman"/>
          <w:b/>
          <w:sz w:val="24"/>
        </w:rPr>
      </w:pPr>
      <w:bookmarkStart w:id="0" w:name="_GoBack"/>
      <w:bookmarkEnd w:id="0"/>
    </w:p>
    <w:p w14:paraId="624E416E"/>
    <w:p w14:paraId="02BBC4A8"/>
    <w:sectPr>
      <w:pgSz w:w="16838" w:h="11906" w:orient="landscape"/>
      <w:pgMar w:top="1800" w:right="1440" w:bottom="528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0">
    <w:nsid w:val="02F93A25"/>
    <w:multiLevelType w:val="multilevel"/>
    <w:tmpl w:val="02F93A25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1">
    <w:nsid w:val="06DE2FF8"/>
    <w:multiLevelType w:val="multilevel"/>
    <w:tmpl w:val="06DE2FF8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2">
    <w:nsid w:val="0D9E111E"/>
    <w:multiLevelType w:val="multilevel"/>
    <w:tmpl w:val="0D9E111E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abstractNum w:abstractNumId="13">
    <w:nsid w:val="47844BEB"/>
    <w:multiLevelType w:val="multilevel"/>
    <w:tmpl w:val="47844BEB"/>
    <w:lvl w:ilvl="0" w:tentative="0">
      <w:start w:val="0"/>
      <w:numFmt w:val="bullet"/>
      <w:lvlText w:val="-"/>
      <w:lvlJc w:val="left"/>
      <w:pPr>
        <w:ind w:left="113" w:hanging="14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entative="0">
      <w:start w:val="0"/>
      <w:numFmt w:val="bullet"/>
      <w:lvlText w:val="•"/>
      <w:lvlJc w:val="left"/>
      <w:pPr>
        <w:ind w:left="519" w:hanging="140"/>
      </w:pPr>
      <w:rPr>
        <w:rFonts w:hint="default"/>
        <w:lang w:val="vi" w:eastAsia="en-US" w:bidi="ar-SA"/>
      </w:rPr>
    </w:lvl>
    <w:lvl w:ilvl="2" w:tentative="0">
      <w:start w:val="0"/>
      <w:numFmt w:val="bullet"/>
      <w:lvlText w:val="•"/>
      <w:lvlJc w:val="left"/>
      <w:pPr>
        <w:ind w:left="918" w:hanging="140"/>
      </w:pPr>
      <w:rPr>
        <w:rFonts w:hint="default"/>
        <w:lang w:val="vi" w:eastAsia="en-US" w:bidi="ar-SA"/>
      </w:rPr>
    </w:lvl>
    <w:lvl w:ilvl="3" w:tentative="0">
      <w:start w:val="0"/>
      <w:numFmt w:val="bullet"/>
      <w:lvlText w:val="•"/>
      <w:lvlJc w:val="left"/>
      <w:pPr>
        <w:ind w:left="1317" w:hanging="140"/>
      </w:pPr>
      <w:rPr>
        <w:rFonts w:hint="default"/>
        <w:lang w:val="vi" w:eastAsia="en-US" w:bidi="ar-SA"/>
      </w:rPr>
    </w:lvl>
    <w:lvl w:ilvl="4" w:tentative="0">
      <w:start w:val="0"/>
      <w:numFmt w:val="bullet"/>
      <w:lvlText w:val="•"/>
      <w:lvlJc w:val="left"/>
      <w:pPr>
        <w:ind w:left="1717" w:hanging="140"/>
      </w:pPr>
      <w:rPr>
        <w:rFonts w:hint="default"/>
        <w:lang w:val="vi" w:eastAsia="en-US" w:bidi="ar-SA"/>
      </w:rPr>
    </w:lvl>
    <w:lvl w:ilvl="5" w:tentative="0">
      <w:start w:val="0"/>
      <w:numFmt w:val="bullet"/>
      <w:lvlText w:val="•"/>
      <w:lvlJc w:val="left"/>
      <w:pPr>
        <w:ind w:left="2116" w:hanging="140"/>
      </w:pPr>
      <w:rPr>
        <w:rFonts w:hint="default"/>
        <w:lang w:val="vi" w:eastAsia="en-US" w:bidi="ar-SA"/>
      </w:rPr>
    </w:lvl>
    <w:lvl w:ilvl="6" w:tentative="0">
      <w:start w:val="0"/>
      <w:numFmt w:val="bullet"/>
      <w:lvlText w:val="•"/>
      <w:lvlJc w:val="left"/>
      <w:pPr>
        <w:ind w:left="2515" w:hanging="140"/>
      </w:pPr>
      <w:rPr>
        <w:rFonts w:hint="default"/>
        <w:lang w:val="vi" w:eastAsia="en-US" w:bidi="ar-SA"/>
      </w:rPr>
    </w:lvl>
    <w:lvl w:ilvl="7" w:tentative="0">
      <w:start w:val="0"/>
      <w:numFmt w:val="bullet"/>
      <w:lvlText w:val="•"/>
      <w:lvlJc w:val="left"/>
      <w:pPr>
        <w:ind w:left="2915" w:hanging="140"/>
      </w:pPr>
      <w:rPr>
        <w:rFonts w:hint="default"/>
        <w:lang w:val="vi" w:eastAsia="en-US" w:bidi="ar-SA"/>
      </w:rPr>
    </w:lvl>
    <w:lvl w:ilvl="8" w:tentative="0">
      <w:start w:val="0"/>
      <w:numFmt w:val="bullet"/>
      <w:lvlText w:val="•"/>
      <w:lvlJc w:val="left"/>
      <w:pPr>
        <w:ind w:left="3314" w:hanging="140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A7D8E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3DDA7D8E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36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uiPriority w:val="0"/>
    <w:pPr>
      <w:spacing w:after="120" w:line="480" w:lineRule="auto"/>
    </w:pPr>
  </w:style>
  <w:style w:type="paragraph" w:styleId="17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uiPriority w:val="0"/>
    <w:pPr>
      <w:ind w:firstLine="420" w:firstLineChars="100"/>
    </w:pPr>
  </w:style>
  <w:style w:type="paragraph" w:styleId="19">
    <w:name w:val="Body Text Indent"/>
    <w:basedOn w:val="1"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uiPriority w:val="0"/>
    <w:pPr>
      <w:shd w:val="clear" w:color="auto" w:fill="000080"/>
    </w:pPr>
  </w:style>
  <w:style w:type="paragraph" w:styleId="30">
    <w:name w:val="E-mail Signature"/>
    <w:basedOn w:val="1"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uiPriority w:val="0"/>
    <w:rPr>
      <w:vertAlign w:val="superscript"/>
    </w:rPr>
  </w:style>
  <w:style w:type="paragraph" w:styleId="33">
    <w:name w:val="endnote text"/>
    <w:basedOn w:val="1"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uiPriority w:val="0"/>
    <w:pPr>
      <w:ind w:left="100" w:leftChars="200" w:hanging="200" w:hangingChars="200"/>
    </w:pPr>
  </w:style>
  <w:style w:type="paragraph" w:styleId="65">
    <w:name w:val="List 3"/>
    <w:basedOn w:val="1"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249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2026-03-24T04:44:00Z</dcterms:created>
  <dc:creator>Thụy Hiền Phan</dc:creator>
  <cp:lastModifiedBy>Thụy Hiền Phan</cp:lastModifiedBy>
  <dcterms:modified xsi:type="dcterms:W3CDTF">2026-03-24T04:54:50Z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B8B6CB7DDA5245B19C591312371613F7_11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